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5EB" w:rsidRPr="00F7167C" w:rsidRDefault="006F45EB" w:rsidP="006F45EB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5EB" w:rsidRDefault="006F45EB" w:rsidP="006F45EB">
      <w:pPr>
        <w:jc w:val="right"/>
        <w:rPr>
          <w:sz w:val="26"/>
          <w:szCs w:val="26"/>
        </w:rPr>
      </w:pPr>
    </w:p>
    <w:p w:rsidR="006F45EB" w:rsidRDefault="006F45EB" w:rsidP="006F45E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F45EB" w:rsidRDefault="006F45EB" w:rsidP="006F45E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F45EB" w:rsidRDefault="006F45EB" w:rsidP="006F45EB">
      <w:pPr>
        <w:jc w:val="center"/>
        <w:rPr>
          <w:b/>
          <w:sz w:val="26"/>
          <w:szCs w:val="26"/>
        </w:rPr>
      </w:pPr>
    </w:p>
    <w:p w:rsidR="006F45EB" w:rsidRDefault="006F45EB" w:rsidP="006F45E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F45EB" w:rsidRDefault="006F45EB" w:rsidP="006F45EB">
      <w:pPr>
        <w:jc w:val="both"/>
        <w:rPr>
          <w:sz w:val="26"/>
          <w:szCs w:val="26"/>
        </w:rPr>
      </w:pPr>
    </w:p>
    <w:p w:rsidR="006F45EB" w:rsidRDefault="006F45EB" w:rsidP="006F45EB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F45EB" w:rsidRDefault="006F45EB" w:rsidP="006F45EB">
      <w:pPr>
        <w:jc w:val="both"/>
        <w:rPr>
          <w:sz w:val="26"/>
          <w:szCs w:val="26"/>
        </w:rPr>
      </w:pPr>
    </w:p>
    <w:p w:rsidR="006F45EB" w:rsidRDefault="006F45EB" w:rsidP="006F45E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61DCE">
        <w:rPr>
          <w:sz w:val="26"/>
          <w:szCs w:val="26"/>
        </w:rPr>
        <w:t>05.10.2018                                                                                            № 897</w:t>
      </w:r>
      <w:r>
        <w:rPr>
          <w:sz w:val="26"/>
          <w:szCs w:val="26"/>
        </w:rPr>
        <w:t xml:space="preserve">                                                                    </w:t>
      </w:r>
      <w:r w:rsidR="00F27107">
        <w:rPr>
          <w:sz w:val="26"/>
          <w:szCs w:val="26"/>
        </w:rPr>
        <w:t xml:space="preserve">              </w:t>
      </w:r>
      <w:r w:rsidR="00961DCE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                                                                                           </w:t>
      </w:r>
    </w:p>
    <w:p w:rsidR="006F45EB" w:rsidRDefault="006F45EB" w:rsidP="006F45EB">
      <w:pPr>
        <w:jc w:val="both"/>
        <w:rPr>
          <w:sz w:val="26"/>
          <w:szCs w:val="26"/>
        </w:rPr>
      </w:pPr>
    </w:p>
    <w:p w:rsidR="006F45EB" w:rsidRDefault="006F45EB" w:rsidP="006F45EB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6F45EB" w:rsidRDefault="00BD70A2" w:rsidP="006F45E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28 декабря </w:t>
      </w:r>
      <w:r w:rsidR="006F45EB">
        <w:rPr>
          <w:sz w:val="26"/>
          <w:szCs w:val="26"/>
        </w:rPr>
        <w:t>2015</w:t>
      </w:r>
      <w:r>
        <w:rPr>
          <w:sz w:val="26"/>
          <w:szCs w:val="26"/>
        </w:rPr>
        <w:t xml:space="preserve"> года</w:t>
      </w:r>
      <w:r w:rsidR="006F45EB">
        <w:rPr>
          <w:sz w:val="26"/>
          <w:szCs w:val="26"/>
        </w:rPr>
        <w:t xml:space="preserve"> № 1163 «О муниципальной программе «Развитие культуры Усть-Кубинского района на 2016-2018 годы»</w:t>
      </w:r>
    </w:p>
    <w:p w:rsidR="006F45EB" w:rsidRDefault="006F45EB" w:rsidP="006F45EB">
      <w:pPr>
        <w:jc w:val="center"/>
        <w:rPr>
          <w:sz w:val="26"/>
          <w:szCs w:val="26"/>
        </w:rPr>
      </w:pPr>
    </w:p>
    <w:p w:rsidR="006F45EB" w:rsidRDefault="006F45EB" w:rsidP="006F45EB">
      <w:pPr>
        <w:jc w:val="center"/>
        <w:rPr>
          <w:sz w:val="26"/>
          <w:szCs w:val="26"/>
        </w:rPr>
      </w:pPr>
    </w:p>
    <w:p w:rsidR="006F45EB" w:rsidRPr="00C70F89" w:rsidRDefault="006F45EB" w:rsidP="006F45EB">
      <w:pPr>
        <w:jc w:val="both"/>
        <w:rPr>
          <w:sz w:val="26"/>
          <w:szCs w:val="26"/>
        </w:rPr>
      </w:pPr>
      <w:r w:rsidRPr="003C7E3C">
        <w:rPr>
          <w:sz w:val="26"/>
          <w:szCs w:val="26"/>
        </w:rPr>
        <w:tab/>
      </w:r>
      <w:r>
        <w:rPr>
          <w:sz w:val="26"/>
          <w:szCs w:val="26"/>
        </w:rPr>
        <w:t>В соответствии со ст. 43</w:t>
      </w:r>
      <w:r w:rsidRPr="00C70F89">
        <w:rPr>
          <w:sz w:val="26"/>
          <w:szCs w:val="26"/>
        </w:rPr>
        <w:t xml:space="preserve"> Устава района администрации района</w:t>
      </w:r>
    </w:p>
    <w:p w:rsidR="006F45EB" w:rsidRPr="00C70F89" w:rsidRDefault="006F45EB" w:rsidP="006F45EB">
      <w:pPr>
        <w:jc w:val="both"/>
        <w:rPr>
          <w:sz w:val="26"/>
          <w:szCs w:val="26"/>
        </w:rPr>
      </w:pPr>
      <w:r w:rsidRPr="00C70F89">
        <w:rPr>
          <w:b/>
          <w:sz w:val="26"/>
          <w:szCs w:val="26"/>
        </w:rPr>
        <w:t>ПОСТАНОВЛЯЕТ:</w:t>
      </w:r>
    </w:p>
    <w:p w:rsidR="0049419F" w:rsidRPr="00F27107" w:rsidRDefault="006F45EB" w:rsidP="00BD70A2">
      <w:pPr>
        <w:pStyle w:val="af2"/>
        <w:ind w:firstLine="708"/>
        <w:jc w:val="both"/>
        <w:rPr>
          <w:color w:val="auto"/>
        </w:rPr>
      </w:pPr>
      <w:r w:rsidRPr="00F27107">
        <w:rPr>
          <w:color w:val="auto"/>
          <w:sz w:val="26"/>
          <w:szCs w:val="26"/>
        </w:rPr>
        <w:t>1. Внести в постановление администрации района от 28 декабря 2015 года</w:t>
      </w:r>
      <w:r w:rsidR="00354321" w:rsidRPr="00F27107">
        <w:rPr>
          <w:color w:val="auto"/>
          <w:sz w:val="26"/>
          <w:szCs w:val="26"/>
        </w:rPr>
        <w:t xml:space="preserve"> </w:t>
      </w:r>
      <w:r w:rsidRPr="00F27107">
        <w:rPr>
          <w:color w:val="auto"/>
          <w:sz w:val="26"/>
          <w:szCs w:val="26"/>
        </w:rPr>
        <w:t xml:space="preserve"> №</w:t>
      </w:r>
      <w:r w:rsidR="00354321" w:rsidRPr="00F27107">
        <w:rPr>
          <w:color w:val="auto"/>
          <w:sz w:val="26"/>
          <w:szCs w:val="26"/>
        </w:rPr>
        <w:t xml:space="preserve"> </w:t>
      </w:r>
      <w:r w:rsidRPr="00F27107">
        <w:rPr>
          <w:color w:val="auto"/>
          <w:sz w:val="26"/>
          <w:szCs w:val="26"/>
        </w:rPr>
        <w:t>1163 «О</w:t>
      </w:r>
      <w:r w:rsidR="00354321" w:rsidRPr="00F27107">
        <w:rPr>
          <w:color w:val="auto"/>
          <w:sz w:val="26"/>
          <w:szCs w:val="26"/>
        </w:rPr>
        <w:t xml:space="preserve"> </w:t>
      </w:r>
      <w:r w:rsidRPr="00F27107">
        <w:rPr>
          <w:color w:val="auto"/>
          <w:sz w:val="26"/>
          <w:szCs w:val="26"/>
        </w:rPr>
        <w:t>муниципальной программе «Развитие культуры Усть-Кубинского района на 2016-2018 годы» следующие изменения:</w:t>
      </w:r>
    </w:p>
    <w:p w:rsidR="006F45EB" w:rsidRPr="00F27107" w:rsidRDefault="006F45EB" w:rsidP="006F45EB">
      <w:pPr>
        <w:jc w:val="both"/>
        <w:rPr>
          <w:sz w:val="26"/>
          <w:szCs w:val="26"/>
        </w:rPr>
      </w:pPr>
      <w:r w:rsidRPr="00F27107">
        <w:rPr>
          <w:sz w:val="26"/>
          <w:szCs w:val="26"/>
        </w:rPr>
        <w:tab/>
        <w:t>1.</w:t>
      </w:r>
      <w:r w:rsidR="00BD70A2" w:rsidRPr="00F27107">
        <w:rPr>
          <w:sz w:val="26"/>
          <w:szCs w:val="26"/>
        </w:rPr>
        <w:t>1</w:t>
      </w:r>
      <w:r w:rsidRPr="00F27107">
        <w:rPr>
          <w:sz w:val="26"/>
          <w:szCs w:val="26"/>
        </w:rPr>
        <w:t>. Позицию Паспорта программы «Объемы и источники финансирования программы» изложить в следующей редакции:</w:t>
      </w:r>
    </w:p>
    <w:p w:rsidR="006F45EB" w:rsidRPr="00F27107" w:rsidRDefault="006F45EB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 xml:space="preserve">Всего на реализацию  </w:t>
      </w:r>
      <w:proofErr w:type="gramStart"/>
      <w:r w:rsidRPr="00F27107">
        <w:rPr>
          <w:color w:val="auto"/>
          <w:sz w:val="26"/>
          <w:szCs w:val="26"/>
        </w:rPr>
        <w:t>муниципальной</w:t>
      </w:r>
      <w:proofErr w:type="gramEnd"/>
      <w:r w:rsidRPr="00F27107">
        <w:rPr>
          <w:color w:val="auto"/>
          <w:sz w:val="26"/>
          <w:szCs w:val="26"/>
        </w:rPr>
        <w:t xml:space="preserve"> программы–7</w:t>
      </w:r>
      <w:r w:rsidR="006025F9" w:rsidRPr="00F27107">
        <w:rPr>
          <w:color w:val="auto"/>
          <w:sz w:val="26"/>
          <w:szCs w:val="26"/>
        </w:rPr>
        <w:t>2270,5</w:t>
      </w:r>
      <w:r w:rsidRPr="00F27107">
        <w:rPr>
          <w:color w:val="auto"/>
          <w:sz w:val="26"/>
          <w:szCs w:val="26"/>
        </w:rPr>
        <w:t xml:space="preserve"> тыс. рублей, в том числе:</w:t>
      </w:r>
    </w:p>
    <w:p w:rsidR="006F45EB" w:rsidRPr="00F27107" w:rsidRDefault="006F45EB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</w:r>
      <w:r w:rsidR="00F44D00" w:rsidRPr="00F27107">
        <w:rPr>
          <w:color w:val="auto"/>
          <w:sz w:val="26"/>
          <w:szCs w:val="26"/>
        </w:rPr>
        <w:t xml:space="preserve">2016 год - </w:t>
      </w:r>
      <w:r w:rsidRPr="00F27107">
        <w:rPr>
          <w:color w:val="auto"/>
          <w:sz w:val="26"/>
          <w:szCs w:val="26"/>
        </w:rPr>
        <w:t>20593,7  тыс. рублей;</w:t>
      </w:r>
    </w:p>
    <w:p w:rsidR="006F45EB" w:rsidRPr="00F27107" w:rsidRDefault="00F44D00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2017 год -</w:t>
      </w:r>
      <w:r w:rsidR="006F45EB" w:rsidRPr="00F27107">
        <w:rPr>
          <w:color w:val="auto"/>
          <w:sz w:val="26"/>
          <w:szCs w:val="26"/>
        </w:rPr>
        <w:t xml:space="preserve"> 22795,8 тыс. рублей;</w:t>
      </w:r>
    </w:p>
    <w:p w:rsidR="006F45EB" w:rsidRPr="00F27107" w:rsidRDefault="006F45EB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2018 год</w:t>
      </w:r>
      <w:r w:rsidR="00F44D00" w:rsidRPr="00F27107">
        <w:rPr>
          <w:color w:val="auto"/>
          <w:sz w:val="26"/>
          <w:szCs w:val="26"/>
        </w:rPr>
        <w:t xml:space="preserve"> </w:t>
      </w:r>
      <w:r w:rsidR="00580FF6" w:rsidRPr="00F27107">
        <w:rPr>
          <w:color w:val="auto"/>
          <w:sz w:val="26"/>
          <w:szCs w:val="26"/>
        </w:rPr>
        <w:t>–</w:t>
      </w:r>
      <w:r w:rsidR="00F44D00" w:rsidRPr="00F27107">
        <w:rPr>
          <w:color w:val="auto"/>
          <w:sz w:val="26"/>
          <w:szCs w:val="26"/>
        </w:rPr>
        <w:t xml:space="preserve"> </w:t>
      </w:r>
      <w:r w:rsidR="00580FF6" w:rsidRPr="00F27107">
        <w:rPr>
          <w:color w:val="auto"/>
          <w:sz w:val="26"/>
          <w:szCs w:val="26"/>
        </w:rPr>
        <w:t>2</w:t>
      </w:r>
      <w:r w:rsidR="006025F9" w:rsidRPr="00F27107">
        <w:rPr>
          <w:color w:val="auto"/>
          <w:sz w:val="26"/>
          <w:szCs w:val="26"/>
        </w:rPr>
        <w:t xml:space="preserve">8881,0 </w:t>
      </w:r>
      <w:r w:rsidR="00F27107">
        <w:rPr>
          <w:color w:val="auto"/>
          <w:sz w:val="26"/>
          <w:szCs w:val="26"/>
        </w:rPr>
        <w:t>тыс. рублей.</w:t>
      </w:r>
    </w:p>
    <w:p w:rsidR="006F45EB" w:rsidRPr="00F27107" w:rsidRDefault="006F45EB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 xml:space="preserve">Всего на реализацию подпрограммы 1 «Развитие </w:t>
      </w:r>
      <w:proofErr w:type="spellStart"/>
      <w:r w:rsidRPr="00F27107">
        <w:rPr>
          <w:color w:val="auto"/>
          <w:sz w:val="26"/>
          <w:szCs w:val="26"/>
        </w:rPr>
        <w:t>культурно-</w:t>
      </w:r>
      <w:r w:rsidR="00275E66" w:rsidRPr="00F27107">
        <w:rPr>
          <w:color w:val="auto"/>
          <w:sz w:val="26"/>
          <w:szCs w:val="26"/>
        </w:rPr>
        <w:t>досуговой</w:t>
      </w:r>
      <w:proofErr w:type="spellEnd"/>
      <w:r w:rsidR="00275E66" w:rsidRPr="00F27107">
        <w:rPr>
          <w:color w:val="auto"/>
          <w:sz w:val="26"/>
          <w:szCs w:val="26"/>
        </w:rPr>
        <w:t xml:space="preserve"> деятельности»- 3</w:t>
      </w:r>
      <w:r w:rsidR="006025F9" w:rsidRPr="00F27107">
        <w:rPr>
          <w:color w:val="auto"/>
          <w:sz w:val="26"/>
          <w:szCs w:val="26"/>
        </w:rPr>
        <w:t xml:space="preserve">6230,9 </w:t>
      </w:r>
      <w:r w:rsidRPr="00F27107">
        <w:rPr>
          <w:bCs/>
          <w:color w:val="auto"/>
          <w:sz w:val="26"/>
          <w:szCs w:val="26"/>
        </w:rPr>
        <w:t>тыс. рублей</w:t>
      </w:r>
      <w:r w:rsidRPr="00F27107">
        <w:rPr>
          <w:color w:val="auto"/>
          <w:sz w:val="26"/>
          <w:szCs w:val="26"/>
        </w:rPr>
        <w:t>, в том числе:</w:t>
      </w:r>
    </w:p>
    <w:p w:rsidR="006F45EB" w:rsidRPr="00F27107" w:rsidRDefault="006F45EB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</w:r>
      <w:r w:rsidR="00F44D00" w:rsidRPr="00F27107">
        <w:rPr>
          <w:color w:val="auto"/>
          <w:sz w:val="26"/>
          <w:szCs w:val="26"/>
        </w:rPr>
        <w:t xml:space="preserve">2016 год - </w:t>
      </w:r>
      <w:r w:rsidRPr="00F27107">
        <w:rPr>
          <w:color w:val="auto"/>
          <w:sz w:val="26"/>
          <w:szCs w:val="26"/>
        </w:rPr>
        <w:t>9808,9 тыс. рублей;</w:t>
      </w:r>
    </w:p>
    <w:p w:rsidR="006F45EB" w:rsidRPr="00F27107" w:rsidRDefault="00F44D00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 xml:space="preserve">2017 год - </w:t>
      </w:r>
      <w:r w:rsidR="006F45EB" w:rsidRPr="00F27107">
        <w:rPr>
          <w:color w:val="auto"/>
          <w:sz w:val="26"/>
          <w:szCs w:val="26"/>
        </w:rPr>
        <w:t>11031,8 тыс. рублей;</w:t>
      </w:r>
    </w:p>
    <w:p w:rsidR="006F45EB" w:rsidRPr="00F27107" w:rsidRDefault="00275E66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 xml:space="preserve">2018 год </w:t>
      </w:r>
      <w:r w:rsidR="006025F9" w:rsidRPr="00F27107">
        <w:rPr>
          <w:color w:val="auto"/>
          <w:sz w:val="26"/>
          <w:szCs w:val="26"/>
        </w:rPr>
        <w:t>–</w:t>
      </w:r>
      <w:r w:rsidRPr="00F27107">
        <w:rPr>
          <w:color w:val="auto"/>
          <w:sz w:val="26"/>
          <w:szCs w:val="26"/>
        </w:rPr>
        <w:t xml:space="preserve"> 1</w:t>
      </w:r>
      <w:r w:rsidR="006025F9" w:rsidRPr="00F27107">
        <w:rPr>
          <w:color w:val="auto"/>
          <w:sz w:val="26"/>
          <w:szCs w:val="26"/>
        </w:rPr>
        <w:t>5390,2</w:t>
      </w:r>
      <w:r w:rsidR="00F27107">
        <w:rPr>
          <w:color w:val="auto"/>
          <w:sz w:val="26"/>
          <w:szCs w:val="26"/>
        </w:rPr>
        <w:t xml:space="preserve"> тыс. рублей.</w:t>
      </w:r>
    </w:p>
    <w:p w:rsidR="006F45EB" w:rsidRPr="00F27107" w:rsidRDefault="006F45EB" w:rsidP="006F45EB">
      <w:pPr>
        <w:rPr>
          <w:sz w:val="26"/>
          <w:szCs w:val="26"/>
        </w:rPr>
      </w:pPr>
      <w:r w:rsidRPr="00F27107">
        <w:rPr>
          <w:sz w:val="26"/>
          <w:szCs w:val="26"/>
        </w:rPr>
        <w:tab/>
        <w:t xml:space="preserve">Всего на реализацию подпрограммы 2  «Развитие </w:t>
      </w:r>
      <w:r w:rsidR="00F44D00" w:rsidRPr="00F27107">
        <w:rPr>
          <w:sz w:val="26"/>
          <w:szCs w:val="26"/>
        </w:rPr>
        <w:t xml:space="preserve">музейной  деятельности»- </w:t>
      </w:r>
      <w:r w:rsidR="006025F9" w:rsidRPr="00F27107">
        <w:rPr>
          <w:sz w:val="26"/>
          <w:szCs w:val="26"/>
        </w:rPr>
        <w:t xml:space="preserve">5590,6 </w:t>
      </w:r>
      <w:r w:rsidRPr="00F27107">
        <w:rPr>
          <w:bCs/>
          <w:sz w:val="26"/>
          <w:szCs w:val="26"/>
        </w:rPr>
        <w:t>тыс</w:t>
      </w:r>
      <w:proofErr w:type="gramStart"/>
      <w:r w:rsidRPr="00F27107">
        <w:rPr>
          <w:bCs/>
          <w:sz w:val="26"/>
          <w:szCs w:val="26"/>
        </w:rPr>
        <w:t>.р</w:t>
      </w:r>
      <w:proofErr w:type="gramEnd"/>
      <w:r w:rsidRPr="00F27107">
        <w:rPr>
          <w:bCs/>
          <w:sz w:val="26"/>
          <w:szCs w:val="26"/>
        </w:rPr>
        <w:t>ублей</w:t>
      </w:r>
      <w:r w:rsidRPr="00F27107">
        <w:rPr>
          <w:sz w:val="26"/>
          <w:szCs w:val="26"/>
        </w:rPr>
        <w:t>, в том числе:</w:t>
      </w:r>
    </w:p>
    <w:p w:rsidR="006F45EB" w:rsidRPr="00F27107" w:rsidRDefault="006F45EB" w:rsidP="006F45EB">
      <w:pPr>
        <w:rPr>
          <w:sz w:val="26"/>
          <w:szCs w:val="26"/>
        </w:rPr>
      </w:pPr>
      <w:r w:rsidRPr="00F27107">
        <w:rPr>
          <w:sz w:val="26"/>
          <w:szCs w:val="26"/>
        </w:rPr>
        <w:tab/>
      </w:r>
      <w:r w:rsidR="00F44D00" w:rsidRPr="00F27107">
        <w:rPr>
          <w:sz w:val="26"/>
          <w:szCs w:val="26"/>
        </w:rPr>
        <w:t xml:space="preserve">2016 год -  </w:t>
      </w:r>
      <w:r w:rsidRPr="00F27107">
        <w:rPr>
          <w:sz w:val="26"/>
          <w:szCs w:val="26"/>
        </w:rPr>
        <w:t>1581,5  тыс. рублей;</w:t>
      </w:r>
    </w:p>
    <w:p w:rsidR="006F45EB" w:rsidRPr="00F27107" w:rsidRDefault="00F44D00" w:rsidP="006F45EB">
      <w:pPr>
        <w:pStyle w:val="af2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 xml:space="preserve">2017 год -  </w:t>
      </w:r>
      <w:r w:rsidR="006F45EB" w:rsidRPr="00F27107">
        <w:rPr>
          <w:color w:val="auto"/>
          <w:sz w:val="26"/>
          <w:szCs w:val="26"/>
        </w:rPr>
        <w:t>1887,6 тыс. рублей;</w:t>
      </w:r>
    </w:p>
    <w:p w:rsidR="006F45EB" w:rsidRPr="00F27107" w:rsidRDefault="00F44D00" w:rsidP="006F45EB">
      <w:pPr>
        <w:pStyle w:val="af2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 xml:space="preserve">2018 год -  </w:t>
      </w:r>
      <w:r w:rsidR="006025F9" w:rsidRPr="00F27107">
        <w:rPr>
          <w:color w:val="auto"/>
          <w:sz w:val="26"/>
          <w:szCs w:val="26"/>
        </w:rPr>
        <w:t>2121,5</w:t>
      </w:r>
      <w:r w:rsidR="00F27107">
        <w:rPr>
          <w:color w:val="auto"/>
          <w:sz w:val="26"/>
          <w:szCs w:val="26"/>
        </w:rPr>
        <w:t xml:space="preserve">  тыс. рублей.</w:t>
      </w:r>
    </w:p>
    <w:p w:rsidR="006F45EB" w:rsidRPr="00F27107" w:rsidRDefault="006F45EB" w:rsidP="006F45EB">
      <w:pPr>
        <w:jc w:val="both"/>
        <w:rPr>
          <w:sz w:val="26"/>
          <w:szCs w:val="26"/>
        </w:rPr>
      </w:pPr>
      <w:r w:rsidRPr="00F27107">
        <w:rPr>
          <w:sz w:val="26"/>
          <w:szCs w:val="26"/>
        </w:rPr>
        <w:tab/>
        <w:t xml:space="preserve">Всего на реализацию подпрограммы 3 </w:t>
      </w:r>
      <w:r w:rsidRPr="00F27107">
        <w:rPr>
          <w:b/>
          <w:sz w:val="26"/>
          <w:szCs w:val="26"/>
        </w:rPr>
        <w:t>«</w:t>
      </w:r>
      <w:r w:rsidR="00541DBC" w:rsidRPr="00F27107">
        <w:rPr>
          <w:sz w:val="26"/>
          <w:szCs w:val="26"/>
        </w:rPr>
        <w:t xml:space="preserve">Развитие </w:t>
      </w:r>
      <w:r w:rsidRPr="00F27107">
        <w:rPr>
          <w:sz w:val="26"/>
          <w:szCs w:val="26"/>
        </w:rPr>
        <w:t xml:space="preserve">библиотечного обслуживания населения </w:t>
      </w:r>
      <w:proofErr w:type="spellStart"/>
      <w:r w:rsidRPr="00F27107">
        <w:rPr>
          <w:sz w:val="26"/>
          <w:szCs w:val="26"/>
        </w:rPr>
        <w:t>Усть</w:t>
      </w:r>
      <w:proofErr w:type="spellEnd"/>
      <w:r w:rsidRPr="00F27107">
        <w:rPr>
          <w:sz w:val="26"/>
          <w:szCs w:val="26"/>
        </w:rPr>
        <w:t>–Кубинского  муницип</w:t>
      </w:r>
      <w:r w:rsidR="00F44D00" w:rsidRPr="00F27107">
        <w:rPr>
          <w:sz w:val="26"/>
          <w:szCs w:val="26"/>
        </w:rPr>
        <w:t>ального района» -1</w:t>
      </w:r>
      <w:r w:rsidR="006025F9" w:rsidRPr="00F27107">
        <w:rPr>
          <w:sz w:val="26"/>
          <w:szCs w:val="26"/>
        </w:rPr>
        <w:t>5981,0</w:t>
      </w:r>
      <w:r w:rsidRPr="00F27107">
        <w:rPr>
          <w:bCs/>
          <w:sz w:val="26"/>
          <w:szCs w:val="26"/>
        </w:rPr>
        <w:t xml:space="preserve"> тыс. рублей</w:t>
      </w:r>
      <w:r w:rsidRPr="00F27107">
        <w:rPr>
          <w:sz w:val="26"/>
          <w:szCs w:val="26"/>
        </w:rPr>
        <w:t>, в том числе:</w:t>
      </w:r>
    </w:p>
    <w:p w:rsidR="006F45EB" w:rsidRPr="00F27107" w:rsidRDefault="006F45EB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</w:r>
      <w:r w:rsidR="00F44D00" w:rsidRPr="00F27107">
        <w:rPr>
          <w:color w:val="auto"/>
          <w:sz w:val="26"/>
          <w:szCs w:val="26"/>
        </w:rPr>
        <w:t xml:space="preserve">2016 год - </w:t>
      </w:r>
      <w:r w:rsidRPr="00F27107">
        <w:rPr>
          <w:color w:val="auto"/>
          <w:sz w:val="26"/>
          <w:szCs w:val="26"/>
        </w:rPr>
        <w:t>4208,5   тыс. рублей;</w:t>
      </w:r>
    </w:p>
    <w:p w:rsidR="006F45EB" w:rsidRPr="00F27107" w:rsidRDefault="00F44D00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2017 год -</w:t>
      </w:r>
      <w:r w:rsidR="006F45EB" w:rsidRPr="00F27107">
        <w:rPr>
          <w:color w:val="auto"/>
          <w:sz w:val="26"/>
          <w:szCs w:val="26"/>
        </w:rPr>
        <w:t xml:space="preserve"> 5476,4  тыс. рублей;</w:t>
      </w:r>
    </w:p>
    <w:p w:rsidR="006F45EB" w:rsidRPr="00F27107" w:rsidRDefault="00275E66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2018 год -</w:t>
      </w:r>
      <w:r w:rsidR="00F44D00" w:rsidRPr="00F27107">
        <w:rPr>
          <w:color w:val="auto"/>
          <w:sz w:val="26"/>
          <w:szCs w:val="26"/>
        </w:rPr>
        <w:t xml:space="preserve">  6</w:t>
      </w:r>
      <w:r w:rsidR="006025F9" w:rsidRPr="00F27107">
        <w:rPr>
          <w:color w:val="auto"/>
          <w:sz w:val="26"/>
          <w:szCs w:val="26"/>
        </w:rPr>
        <w:t>296,1</w:t>
      </w:r>
      <w:r w:rsidR="00F27107">
        <w:rPr>
          <w:color w:val="auto"/>
          <w:sz w:val="26"/>
          <w:szCs w:val="26"/>
        </w:rPr>
        <w:t xml:space="preserve">  тыс. рублей.</w:t>
      </w:r>
    </w:p>
    <w:p w:rsidR="00B041F9" w:rsidRPr="00F27107" w:rsidRDefault="00B041F9" w:rsidP="006F45EB">
      <w:pPr>
        <w:pStyle w:val="af2"/>
        <w:ind w:firstLine="300"/>
        <w:jc w:val="both"/>
        <w:rPr>
          <w:color w:val="auto"/>
          <w:sz w:val="26"/>
          <w:szCs w:val="26"/>
        </w:rPr>
      </w:pPr>
    </w:p>
    <w:p w:rsidR="00B041F9" w:rsidRPr="00F27107" w:rsidRDefault="00B041F9" w:rsidP="006F45EB">
      <w:pPr>
        <w:pStyle w:val="af2"/>
        <w:ind w:firstLine="300"/>
        <w:jc w:val="both"/>
        <w:rPr>
          <w:color w:val="auto"/>
          <w:sz w:val="26"/>
          <w:szCs w:val="26"/>
        </w:rPr>
      </w:pPr>
    </w:p>
    <w:p w:rsidR="00B041F9" w:rsidRPr="00F27107" w:rsidRDefault="00B041F9" w:rsidP="006F45EB">
      <w:pPr>
        <w:pStyle w:val="af2"/>
        <w:ind w:firstLine="300"/>
        <w:jc w:val="both"/>
        <w:rPr>
          <w:color w:val="auto"/>
          <w:sz w:val="26"/>
          <w:szCs w:val="26"/>
        </w:rPr>
      </w:pPr>
    </w:p>
    <w:p w:rsidR="006F45EB" w:rsidRPr="00F27107" w:rsidRDefault="006F45EB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Всего на реализацию подпрограммы 4</w:t>
      </w:r>
      <w:r w:rsidR="00F44D00" w:rsidRPr="00F27107">
        <w:rPr>
          <w:color w:val="auto"/>
          <w:sz w:val="26"/>
          <w:szCs w:val="26"/>
        </w:rPr>
        <w:t xml:space="preserve"> </w:t>
      </w:r>
      <w:r w:rsidRPr="00F27107">
        <w:rPr>
          <w:color w:val="auto"/>
          <w:sz w:val="26"/>
          <w:szCs w:val="26"/>
        </w:rPr>
        <w:t xml:space="preserve">«Молодежь </w:t>
      </w:r>
      <w:proofErr w:type="spellStart"/>
      <w:r w:rsidRPr="00F27107">
        <w:rPr>
          <w:color w:val="auto"/>
          <w:sz w:val="26"/>
          <w:szCs w:val="26"/>
        </w:rPr>
        <w:t>Усть</w:t>
      </w:r>
      <w:proofErr w:type="spellEnd"/>
      <w:r w:rsidRPr="00F27107">
        <w:rPr>
          <w:color w:val="auto"/>
          <w:sz w:val="26"/>
          <w:szCs w:val="26"/>
        </w:rPr>
        <w:t>–Кубинског</w:t>
      </w:r>
      <w:r w:rsidR="00C30BDD" w:rsidRPr="00F27107">
        <w:rPr>
          <w:color w:val="auto"/>
          <w:sz w:val="26"/>
          <w:szCs w:val="26"/>
        </w:rPr>
        <w:t>о  муниципального района» -182,7</w:t>
      </w:r>
      <w:r w:rsidRPr="00F27107">
        <w:rPr>
          <w:color w:val="auto"/>
          <w:sz w:val="26"/>
          <w:szCs w:val="26"/>
        </w:rPr>
        <w:t xml:space="preserve">   тыс. рублей, в том числе:</w:t>
      </w:r>
    </w:p>
    <w:p w:rsidR="006F45EB" w:rsidRPr="00F27107" w:rsidRDefault="006F45EB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2016 год –57,7 тыс. рублей;</w:t>
      </w:r>
    </w:p>
    <w:p w:rsidR="006F45EB" w:rsidRPr="00F27107" w:rsidRDefault="006F45EB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2017 год –50,0 тыс. рублей;</w:t>
      </w:r>
    </w:p>
    <w:p w:rsidR="006F45EB" w:rsidRPr="00F27107" w:rsidRDefault="006F45EB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</w:r>
      <w:r w:rsidR="00C30BDD" w:rsidRPr="00F27107">
        <w:rPr>
          <w:color w:val="auto"/>
          <w:sz w:val="26"/>
          <w:szCs w:val="26"/>
        </w:rPr>
        <w:t>2018 год –75</w:t>
      </w:r>
      <w:r w:rsidRPr="00F27107">
        <w:rPr>
          <w:color w:val="auto"/>
          <w:sz w:val="26"/>
          <w:szCs w:val="26"/>
        </w:rPr>
        <w:t>,0</w:t>
      </w:r>
      <w:r w:rsidR="00F27107">
        <w:rPr>
          <w:color w:val="auto"/>
          <w:sz w:val="26"/>
          <w:szCs w:val="26"/>
        </w:rPr>
        <w:t xml:space="preserve"> тыс. рублей.</w:t>
      </w:r>
    </w:p>
    <w:p w:rsidR="006F45EB" w:rsidRPr="00F27107" w:rsidRDefault="006F45EB" w:rsidP="006F45EB">
      <w:pPr>
        <w:pStyle w:val="af2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Всего на реализацию подпрограммы 5 «Развитие  дополнительного образования детей»–13070,5  тыс. рублей, в том числе:</w:t>
      </w:r>
    </w:p>
    <w:p w:rsidR="006F45EB" w:rsidRPr="00F27107" w:rsidRDefault="006F45EB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2016 год –3722,3 тыс. рублей;</w:t>
      </w:r>
    </w:p>
    <w:p w:rsidR="006F45EB" w:rsidRPr="00F27107" w:rsidRDefault="006F45EB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2017 год –4350,0тыс. рублей;</w:t>
      </w:r>
    </w:p>
    <w:p w:rsidR="006F45EB" w:rsidRPr="00F27107" w:rsidRDefault="006F45EB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2018 год – 4998,2</w:t>
      </w:r>
      <w:r w:rsidR="00F27107">
        <w:rPr>
          <w:color w:val="auto"/>
          <w:sz w:val="26"/>
          <w:szCs w:val="26"/>
        </w:rPr>
        <w:t>тыс. рублей.</w:t>
      </w:r>
    </w:p>
    <w:p w:rsidR="006F45EB" w:rsidRPr="00F27107" w:rsidRDefault="006F45EB" w:rsidP="006F45EB">
      <w:pPr>
        <w:jc w:val="both"/>
        <w:rPr>
          <w:sz w:val="26"/>
          <w:szCs w:val="26"/>
        </w:rPr>
      </w:pPr>
      <w:r w:rsidRPr="00F27107">
        <w:rPr>
          <w:sz w:val="26"/>
          <w:szCs w:val="26"/>
        </w:rPr>
        <w:tab/>
        <w:t>Всего на реализацию подпрограммы 6</w:t>
      </w:r>
      <w:r w:rsidR="00C30BDD" w:rsidRPr="00F27107">
        <w:rPr>
          <w:sz w:val="26"/>
          <w:szCs w:val="26"/>
        </w:rPr>
        <w:t xml:space="preserve"> </w:t>
      </w:r>
      <w:r w:rsidRPr="00F27107">
        <w:rPr>
          <w:sz w:val="26"/>
          <w:szCs w:val="26"/>
        </w:rPr>
        <w:t xml:space="preserve"> «Обеспечение реализации программы «Развитие культуры </w:t>
      </w:r>
      <w:proofErr w:type="spellStart"/>
      <w:r w:rsidRPr="00F27107">
        <w:rPr>
          <w:sz w:val="26"/>
          <w:szCs w:val="26"/>
        </w:rPr>
        <w:t>Усть</w:t>
      </w:r>
      <w:proofErr w:type="spellEnd"/>
      <w:r w:rsidRPr="00F27107">
        <w:rPr>
          <w:sz w:val="26"/>
          <w:szCs w:val="26"/>
        </w:rPr>
        <w:t>–Кубинского  муниципального района на 2016-2018 годы»» - 1214,8тыс. рублей, в том числе:</w:t>
      </w:r>
    </w:p>
    <w:p w:rsidR="006F45EB" w:rsidRPr="00F27107" w:rsidRDefault="006F45EB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</w:r>
      <w:r w:rsidR="00580FF6" w:rsidRPr="00F27107">
        <w:rPr>
          <w:color w:val="auto"/>
          <w:sz w:val="26"/>
          <w:szCs w:val="26"/>
        </w:rPr>
        <w:t>2016 год –1</w:t>
      </w:r>
      <w:r w:rsidRPr="00F27107">
        <w:rPr>
          <w:color w:val="auto"/>
          <w:sz w:val="26"/>
          <w:szCs w:val="26"/>
        </w:rPr>
        <w:t>214,8 тыс. рублей;</w:t>
      </w:r>
    </w:p>
    <w:p w:rsidR="006F45EB" w:rsidRPr="00F27107" w:rsidRDefault="006F45EB" w:rsidP="006F45EB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2017 год –0,0 тыс. рублей;</w:t>
      </w:r>
    </w:p>
    <w:p w:rsidR="00B7623A" w:rsidRPr="00F27107" w:rsidRDefault="006F45EB" w:rsidP="00F27107">
      <w:pPr>
        <w:pStyle w:val="af2"/>
        <w:ind w:firstLine="300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ab/>
        <w:t>2018 год –0,0 тыс. рублей.</w:t>
      </w:r>
    </w:p>
    <w:p w:rsidR="00BE45A7" w:rsidRDefault="00BE45A7" w:rsidP="00BE45A7">
      <w:pPr>
        <w:pStyle w:val="af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12ED7">
        <w:rPr>
          <w:sz w:val="26"/>
          <w:szCs w:val="26"/>
        </w:rPr>
        <w:t xml:space="preserve">   </w:t>
      </w:r>
      <w:r w:rsidR="00F27107">
        <w:rPr>
          <w:sz w:val="26"/>
          <w:szCs w:val="26"/>
        </w:rPr>
        <w:t xml:space="preserve"> 1.2. В таблицу 1 «</w:t>
      </w:r>
      <w:r>
        <w:rPr>
          <w:sz w:val="26"/>
          <w:szCs w:val="26"/>
        </w:rPr>
        <w:t>Перечень основных мероприятий муниципальной программы»</w:t>
      </w:r>
      <w:r w:rsidR="001A5E41">
        <w:rPr>
          <w:sz w:val="26"/>
          <w:szCs w:val="26"/>
        </w:rPr>
        <w:t xml:space="preserve"> раздела 2 «Перечень основных мероприятий муниципальной программы»</w:t>
      </w:r>
      <w:r>
        <w:rPr>
          <w:sz w:val="26"/>
          <w:szCs w:val="26"/>
        </w:rPr>
        <w:t xml:space="preserve"> внести следующие изменения: </w:t>
      </w:r>
    </w:p>
    <w:p w:rsidR="00BE45A7" w:rsidRPr="00F27107" w:rsidRDefault="00BE45A7" w:rsidP="00844E4A">
      <w:pPr>
        <w:pStyle w:val="af2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 xml:space="preserve">       </w:t>
      </w:r>
      <w:r w:rsidR="00D12ED7" w:rsidRPr="00F27107">
        <w:rPr>
          <w:color w:val="auto"/>
          <w:sz w:val="26"/>
          <w:szCs w:val="26"/>
        </w:rPr>
        <w:t xml:space="preserve">   </w:t>
      </w:r>
      <w:r w:rsidRPr="00F27107">
        <w:rPr>
          <w:color w:val="auto"/>
          <w:sz w:val="26"/>
          <w:szCs w:val="26"/>
        </w:rPr>
        <w:t>1.2.1</w:t>
      </w:r>
      <w:r w:rsidR="005134C5" w:rsidRPr="00F27107">
        <w:rPr>
          <w:color w:val="auto"/>
          <w:sz w:val="26"/>
          <w:szCs w:val="26"/>
        </w:rPr>
        <w:t>.</w:t>
      </w:r>
      <w:r w:rsidRPr="00F27107">
        <w:rPr>
          <w:color w:val="auto"/>
          <w:sz w:val="26"/>
          <w:szCs w:val="26"/>
        </w:rPr>
        <w:t xml:space="preserve"> В строке Муниципальная программа «Развитие культуры Усть-Кубинского муниципального район</w:t>
      </w:r>
      <w:r w:rsidR="005134C5" w:rsidRPr="00F27107">
        <w:rPr>
          <w:color w:val="auto"/>
          <w:sz w:val="26"/>
          <w:szCs w:val="26"/>
        </w:rPr>
        <w:t>а 2016-2018 годы» цифры «25704,1», «68857,7</w:t>
      </w:r>
      <w:r w:rsidRPr="00F27107">
        <w:rPr>
          <w:color w:val="auto"/>
          <w:sz w:val="26"/>
          <w:szCs w:val="26"/>
        </w:rPr>
        <w:t>»  заменить соответственно цифрами «24653,5», «67807,1»</w:t>
      </w:r>
      <w:r w:rsidR="00C474B0" w:rsidRPr="00F27107">
        <w:rPr>
          <w:color w:val="auto"/>
          <w:sz w:val="26"/>
          <w:szCs w:val="26"/>
        </w:rPr>
        <w:t>.</w:t>
      </w:r>
      <w:r w:rsidRPr="00F27107">
        <w:rPr>
          <w:color w:val="auto"/>
          <w:sz w:val="26"/>
          <w:szCs w:val="26"/>
        </w:rPr>
        <w:t xml:space="preserve">  </w:t>
      </w:r>
    </w:p>
    <w:p w:rsidR="005134C5" w:rsidRPr="00F27107" w:rsidRDefault="005134C5" w:rsidP="00844E4A">
      <w:pPr>
        <w:pStyle w:val="af2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 xml:space="preserve">     </w:t>
      </w:r>
      <w:r w:rsidR="00D12ED7" w:rsidRPr="00F27107">
        <w:rPr>
          <w:color w:val="auto"/>
          <w:sz w:val="26"/>
          <w:szCs w:val="26"/>
        </w:rPr>
        <w:t xml:space="preserve">    </w:t>
      </w:r>
      <w:r w:rsidRPr="00F27107">
        <w:rPr>
          <w:color w:val="auto"/>
          <w:sz w:val="26"/>
          <w:szCs w:val="26"/>
        </w:rPr>
        <w:t xml:space="preserve"> 1.2.2. В  строке  Подпрограмма 1 « Развитие </w:t>
      </w:r>
      <w:proofErr w:type="spellStart"/>
      <w:r w:rsidRPr="00F27107">
        <w:rPr>
          <w:color w:val="auto"/>
          <w:sz w:val="26"/>
          <w:szCs w:val="26"/>
        </w:rPr>
        <w:t>культурно-досуговой</w:t>
      </w:r>
      <w:proofErr w:type="spellEnd"/>
      <w:r w:rsidRPr="00F27107">
        <w:rPr>
          <w:color w:val="auto"/>
          <w:sz w:val="26"/>
          <w:szCs w:val="26"/>
        </w:rPr>
        <w:t xml:space="preserve">  деятельности» цифры «11887,1», «32627,8» заменить соответственно цифрами «11181,4», «</w:t>
      </w:r>
      <w:r w:rsidR="001A5E41">
        <w:rPr>
          <w:color w:val="auto"/>
          <w:sz w:val="26"/>
          <w:szCs w:val="26"/>
        </w:rPr>
        <w:t>31922,1</w:t>
      </w:r>
      <w:r w:rsidRPr="00F27107">
        <w:rPr>
          <w:color w:val="auto"/>
          <w:sz w:val="26"/>
          <w:szCs w:val="26"/>
        </w:rPr>
        <w:t>»</w:t>
      </w:r>
      <w:r w:rsidR="00C474B0" w:rsidRPr="00F27107">
        <w:rPr>
          <w:color w:val="auto"/>
          <w:sz w:val="26"/>
          <w:szCs w:val="26"/>
        </w:rPr>
        <w:t>.</w:t>
      </w:r>
    </w:p>
    <w:p w:rsidR="005134C5" w:rsidRPr="00F27107" w:rsidRDefault="005134C5" w:rsidP="00844E4A">
      <w:pPr>
        <w:pStyle w:val="af2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 xml:space="preserve">     </w:t>
      </w:r>
      <w:r w:rsidR="00D12ED7" w:rsidRPr="00F27107">
        <w:rPr>
          <w:color w:val="auto"/>
          <w:sz w:val="26"/>
          <w:szCs w:val="26"/>
        </w:rPr>
        <w:t xml:space="preserve">    </w:t>
      </w:r>
      <w:r w:rsidRPr="00F27107">
        <w:rPr>
          <w:color w:val="auto"/>
          <w:sz w:val="26"/>
          <w:szCs w:val="26"/>
        </w:rPr>
        <w:t>1</w:t>
      </w:r>
      <w:r w:rsidR="00F27107">
        <w:rPr>
          <w:color w:val="auto"/>
          <w:sz w:val="26"/>
          <w:szCs w:val="26"/>
        </w:rPr>
        <w:t>.2.3. В строке Подпрограмма 2 «</w:t>
      </w:r>
      <w:r w:rsidRPr="00F27107">
        <w:rPr>
          <w:color w:val="auto"/>
          <w:sz w:val="26"/>
          <w:szCs w:val="26"/>
        </w:rPr>
        <w:t xml:space="preserve">Развитие музейной деятельности» цифры «1981,5», «5450,6» </w:t>
      </w:r>
      <w:r w:rsidR="00C474B0" w:rsidRPr="00F27107">
        <w:rPr>
          <w:color w:val="auto"/>
          <w:sz w:val="26"/>
          <w:szCs w:val="26"/>
        </w:rPr>
        <w:t xml:space="preserve">заменить соответственно цифрами </w:t>
      </w:r>
      <w:r w:rsidR="00643579" w:rsidRPr="00F27107">
        <w:rPr>
          <w:color w:val="auto"/>
          <w:sz w:val="26"/>
          <w:szCs w:val="26"/>
        </w:rPr>
        <w:t>«</w:t>
      </w:r>
      <w:r w:rsidR="00C474B0" w:rsidRPr="00F27107">
        <w:rPr>
          <w:color w:val="auto"/>
          <w:sz w:val="26"/>
          <w:szCs w:val="26"/>
        </w:rPr>
        <w:t>2121,5» , «5540,6».</w:t>
      </w:r>
    </w:p>
    <w:p w:rsidR="00C474B0" w:rsidRPr="00F27107" w:rsidRDefault="00C474B0" w:rsidP="00844E4A">
      <w:pPr>
        <w:pStyle w:val="af2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 xml:space="preserve">    </w:t>
      </w:r>
      <w:r w:rsidR="00D12ED7" w:rsidRPr="00F27107">
        <w:rPr>
          <w:color w:val="auto"/>
          <w:sz w:val="26"/>
          <w:szCs w:val="26"/>
        </w:rPr>
        <w:t xml:space="preserve">    </w:t>
      </w:r>
      <w:r w:rsidRPr="00F27107">
        <w:rPr>
          <w:color w:val="auto"/>
          <w:sz w:val="26"/>
          <w:szCs w:val="26"/>
        </w:rPr>
        <w:t xml:space="preserve"> 1</w:t>
      </w:r>
      <w:r w:rsidR="00F27107">
        <w:rPr>
          <w:color w:val="auto"/>
          <w:sz w:val="26"/>
          <w:szCs w:val="26"/>
        </w:rPr>
        <w:t>.2.4. В строке Подпрограмма 3 «</w:t>
      </w:r>
      <w:r w:rsidRPr="00F27107">
        <w:rPr>
          <w:color w:val="auto"/>
          <w:sz w:val="26"/>
          <w:szCs w:val="26"/>
        </w:rPr>
        <w:t>Развитие библиотечного обслуживания населения» цифры  «6787,3», «16386,3» заменить соответственно  цифрами «6277,4»,  «15876,4».</w:t>
      </w:r>
    </w:p>
    <w:p w:rsidR="00C474B0" w:rsidRPr="00F27107" w:rsidRDefault="00C474B0" w:rsidP="00844E4A">
      <w:pPr>
        <w:pStyle w:val="af2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6"/>
          <w:szCs w:val="26"/>
        </w:rPr>
        <w:t xml:space="preserve">     </w:t>
      </w:r>
      <w:r w:rsidR="00D12ED7" w:rsidRPr="00F27107">
        <w:rPr>
          <w:color w:val="auto"/>
          <w:sz w:val="26"/>
          <w:szCs w:val="26"/>
        </w:rPr>
        <w:t xml:space="preserve">    </w:t>
      </w:r>
      <w:r w:rsidRPr="00F27107">
        <w:rPr>
          <w:color w:val="auto"/>
          <w:sz w:val="26"/>
          <w:szCs w:val="26"/>
        </w:rPr>
        <w:t>1.2.5. В строке Подпрограмма 4 «Молодежь Усть-Кубинского муниципа</w:t>
      </w:r>
      <w:r w:rsidR="00F27107">
        <w:rPr>
          <w:color w:val="auto"/>
          <w:sz w:val="26"/>
          <w:szCs w:val="26"/>
        </w:rPr>
        <w:t>льного района» цифры  «50,0», «</w:t>
      </w:r>
      <w:r w:rsidRPr="00F27107">
        <w:rPr>
          <w:color w:val="auto"/>
          <w:sz w:val="26"/>
          <w:szCs w:val="26"/>
        </w:rPr>
        <w:t>157,7» заменить соответственно  цифра</w:t>
      </w:r>
      <w:r w:rsidR="00643579" w:rsidRPr="00F27107">
        <w:rPr>
          <w:color w:val="auto"/>
          <w:sz w:val="26"/>
          <w:szCs w:val="26"/>
        </w:rPr>
        <w:t>ми «</w:t>
      </w:r>
      <w:r w:rsidRPr="00F27107">
        <w:rPr>
          <w:color w:val="auto"/>
          <w:sz w:val="26"/>
          <w:szCs w:val="26"/>
        </w:rPr>
        <w:t>75,0», «182,7».</w:t>
      </w:r>
    </w:p>
    <w:p w:rsidR="00833919" w:rsidRPr="00F27107" w:rsidRDefault="00D12ED7" w:rsidP="00F27107">
      <w:pPr>
        <w:pStyle w:val="af2"/>
        <w:ind w:firstLine="426"/>
        <w:jc w:val="both"/>
        <w:rPr>
          <w:color w:val="auto"/>
          <w:sz w:val="26"/>
          <w:szCs w:val="26"/>
        </w:rPr>
      </w:pPr>
      <w:r w:rsidRPr="00F27107">
        <w:rPr>
          <w:color w:val="auto"/>
          <w:sz w:val="28"/>
          <w:szCs w:val="28"/>
        </w:rPr>
        <w:t xml:space="preserve">   </w:t>
      </w:r>
      <w:r w:rsidR="002B6A41" w:rsidRPr="00F27107">
        <w:rPr>
          <w:color w:val="auto"/>
          <w:sz w:val="28"/>
          <w:szCs w:val="28"/>
        </w:rPr>
        <w:t>1.3</w:t>
      </w:r>
      <w:r w:rsidR="00776323" w:rsidRPr="00F27107">
        <w:rPr>
          <w:color w:val="auto"/>
          <w:sz w:val="28"/>
          <w:szCs w:val="28"/>
        </w:rPr>
        <w:t xml:space="preserve">. </w:t>
      </w:r>
      <w:r w:rsidR="00833919" w:rsidRPr="00F27107">
        <w:rPr>
          <w:color w:val="auto"/>
          <w:sz w:val="26"/>
          <w:szCs w:val="26"/>
        </w:rPr>
        <w:t xml:space="preserve">Раздел </w:t>
      </w:r>
      <w:r w:rsidR="00833919" w:rsidRPr="00F27107">
        <w:rPr>
          <w:bCs/>
          <w:color w:val="auto"/>
          <w:sz w:val="26"/>
          <w:szCs w:val="26"/>
        </w:rPr>
        <w:t xml:space="preserve">6. «Ресурсное обеспечение реализации  муниципальной программы за счет средств  бюджета района» </w:t>
      </w:r>
      <w:r w:rsidR="00833919" w:rsidRPr="00F27107">
        <w:rPr>
          <w:color w:val="auto"/>
          <w:sz w:val="26"/>
          <w:szCs w:val="26"/>
        </w:rPr>
        <w:t>изложить в  следующей редакции:</w:t>
      </w:r>
    </w:p>
    <w:p w:rsidR="00833919" w:rsidRPr="00F27107" w:rsidRDefault="00833919" w:rsidP="00833919">
      <w:pPr>
        <w:pStyle w:val="af2"/>
        <w:ind w:left="-567"/>
        <w:jc w:val="both"/>
        <w:rPr>
          <w:color w:val="auto"/>
          <w:sz w:val="26"/>
          <w:szCs w:val="26"/>
        </w:rPr>
      </w:pPr>
    </w:p>
    <w:tbl>
      <w:tblPr>
        <w:tblW w:w="9498" w:type="dxa"/>
        <w:tblInd w:w="60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1276"/>
        <w:gridCol w:w="2126"/>
        <w:gridCol w:w="1843"/>
        <w:gridCol w:w="992"/>
        <w:gridCol w:w="1134"/>
        <w:gridCol w:w="993"/>
        <w:gridCol w:w="1134"/>
      </w:tblGrid>
      <w:tr w:rsidR="00C611EE" w:rsidRPr="00F27107" w:rsidTr="001A5E41"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bCs/>
                <w:color w:val="auto"/>
                <w:sz w:val="22"/>
                <w:szCs w:val="22"/>
              </w:rPr>
              <w:t xml:space="preserve">Статус </w:t>
            </w:r>
            <w:proofErr w:type="spellStart"/>
            <w:proofErr w:type="gramStart"/>
            <w:r w:rsidR="00F27107" w:rsidRPr="00F27107">
              <w:rPr>
                <w:bCs/>
                <w:color w:val="auto"/>
                <w:sz w:val="22"/>
                <w:szCs w:val="22"/>
              </w:rPr>
              <w:t>программ-</w:t>
            </w:r>
            <w:r w:rsidRPr="00F27107">
              <w:rPr>
                <w:bCs/>
                <w:color w:val="auto"/>
                <w:sz w:val="22"/>
                <w:szCs w:val="22"/>
              </w:rPr>
              <w:t>мы</w:t>
            </w:r>
            <w:proofErr w:type="spellEnd"/>
            <w:proofErr w:type="gramEnd"/>
            <w:r w:rsidRPr="00F27107">
              <w:rPr>
                <w:bCs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F27107">
              <w:rPr>
                <w:bCs/>
                <w:color w:val="auto"/>
                <w:sz w:val="22"/>
                <w:szCs w:val="22"/>
              </w:rPr>
              <w:t>подпро</w:t>
            </w:r>
            <w:r w:rsidR="00F27107" w:rsidRPr="00F27107">
              <w:rPr>
                <w:bCs/>
                <w:color w:val="auto"/>
                <w:sz w:val="22"/>
                <w:szCs w:val="22"/>
              </w:rPr>
              <w:t>-</w:t>
            </w:r>
            <w:r w:rsidRPr="00F27107">
              <w:rPr>
                <w:bCs/>
                <w:color w:val="auto"/>
                <w:sz w:val="22"/>
                <w:szCs w:val="22"/>
              </w:rPr>
              <w:t>граммы</w:t>
            </w:r>
            <w:proofErr w:type="spellEnd"/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bCs/>
                <w:color w:val="auto"/>
                <w:sz w:val="22"/>
                <w:szCs w:val="22"/>
              </w:rPr>
              <w:t>Наименование программы, подпрограммы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bCs/>
                <w:color w:val="auto"/>
                <w:sz w:val="22"/>
                <w:szCs w:val="22"/>
              </w:rPr>
              <w:t>Муниципальный заказчик- координатор, соисполнители</w:t>
            </w:r>
          </w:p>
        </w:tc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rPr>
                <w:bCs/>
                <w:color w:val="auto"/>
                <w:sz w:val="22"/>
                <w:szCs w:val="22"/>
              </w:rPr>
            </w:pPr>
          </w:p>
          <w:p w:rsidR="00C611EE" w:rsidRPr="00F27107" w:rsidRDefault="00C611EE" w:rsidP="00580FF6">
            <w:pPr>
              <w:pStyle w:val="af2"/>
              <w:rPr>
                <w:bCs/>
                <w:color w:val="auto"/>
                <w:sz w:val="22"/>
                <w:szCs w:val="22"/>
              </w:rPr>
            </w:pPr>
            <w:r w:rsidRPr="00F27107">
              <w:rPr>
                <w:bCs/>
                <w:color w:val="auto"/>
                <w:sz w:val="22"/>
                <w:szCs w:val="22"/>
              </w:rPr>
              <w:t>Расходы (тыс. руб.), годы</w:t>
            </w:r>
          </w:p>
        </w:tc>
      </w:tr>
      <w:tr w:rsidR="00C611EE" w:rsidRPr="00F27107" w:rsidTr="001A5E41">
        <w:tc>
          <w:tcPr>
            <w:tcW w:w="127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rPr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bCs/>
                <w:color w:val="auto"/>
                <w:sz w:val="22"/>
                <w:szCs w:val="22"/>
              </w:rPr>
              <w:t>2016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bCs/>
                <w:color w:val="auto"/>
                <w:sz w:val="22"/>
                <w:szCs w:val="22"/>
              </w:rPr>
              <w:t>2017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bCs/>
                <w:color w:val="auto"/>
                <w:sz w:val="22"/>
                <w:szCs w:val="22"/>
              </w:rPr>
              <w:t>2018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tabs>
                <w:tab w:val="left" w:pos="527"/>
              </w:tabs>
              <w:jc w:val="both"/>
              <w:rPr>
                <w:bCs/>
                <w:color w:val="auto"/>
                <w:sz w:val="22"/>
                <w:szCs w:val="22"/>
              </w:rPr>
            </w:pPr>
            <w:r w:rsidRPr="00F27107">
              <w:rPr>
                <w:bCs/>
                <w:color w:val="auto"/>
                <w:sz w:val="22"/>
                <w:szCs w:val="22"/>
              </w:rPr>
              <w:t>Всего</w:t>
            </w:r>
          </w:p>
        </w:tc>
      </w:tr>
      <w:tr w:rsidR="00C611EE" w:rsidRPr="00F27107" w:rsidTr="001A5E41"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 xml:space="preserve">1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 xml:space="preserve">2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 xml:space="preserve">3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 xml:space="preserve">4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 xml:space="preserve">5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 xml:space="preserve">6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tabs>
                <w:tab w:val="left" w:pos="365"/>
                <w:tab w:val="center" w:pos="1712"/>
              </w:tabs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ab/>
              <w:t>7</w:t>
            </w:r>
            <w:r w:rsidRPr="00F27107">
              <w:rPr>
                <w:color w:val="auto"/>
                <w:sz w:val="22"/>
                <w:szCs w:val="22"/>
              </w:rPr>
              <w:tab/>
              <w:t>77</w:t>
            </w:r>
          </w:p>
        </w:tc>
      </w:tr>
      <w:tr w:rsidR="00C611EE" w:rsidRPr="00F27107" w:rsidTr="001A5E41"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C611EE" w:rsidRPr="00F27107" w:rsidRDefault="00C611EE" w:rsidP="00580FF6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27107">
              <w:rPr>
                <w:sz w:val="22"/>
                <w:szCs w:val="22"/>
              </w:rPr>
              <w:t>Муници</w:t>
            </w:r>
            <w:r w:rsidR="00F27107" w:rsidRPr="00F27107">
              <w:rPr>
                <w:sz w:val="22"/>
                <w:szCs w:val="22"/>
              </w:rPr>
              <w:t>-</w:t>
            </w:r>
            <w:r w:rsidRPr="00F27107">
              <w:rPr>
                <w:sz w:val="22"/>
                <w:szCs w:val="22"/>
              </w:rPr>
              <w:t>пальная</w:t>
            </w:r>
            <w:proofErr w:type="spellEnd"/>
            <w:proofErr w:type="gramEnd"/>
            <w:r w:rsidRPr="00F27107">
              <w:rPr>
                <w:sz w:val="22"/>
                <w:szCs w:val="22"/>
              </w:rPr>
              <w:t xml:space="preserve"> программа</w:t>
            </w:r>
          </w:p>
          <w:p w:rsidR="00C611EE" w:rsidRPr="00F27107" w:rsidRDefault="00C611EE" w:rsidP="00580F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C611EE" w:rsidRPr="00F27107" w:rsidRDefault="00DE21CB" w:rsidP="00580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«Развитие  культуры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 w:rsidR="00C611EE" w:rsidRPr="00F27107">
              <w:rPr>
                <w:sz w:val="22"/>
                <w:szCs w:val="22"/>
              </w:rPr>
              <w:t xml:space="preserve">–Кубинского муниципального района  на 2016-2018 годы» </w:t>
            </w:r>
          </w:p>
          <w:p w:rsidR="00C611EE" w:rsidRPr="00F27107" w:rsidRDefault="00C611EE" w:rsidP="00580FF6">
            <w:pPr>
              <w:pStyle w:val="af2"/>
              <w:ind w:firstLine="60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2F2865">
            <w:pPr>
              <w:pStyle w:val="af2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20419,9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22733,7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24653,5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tabs>
                <w:tab w:val="left" w:pos="360"/>
              </w:tabs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67807,1</w:t>
            </w:r>
          </w:p>
        </w:tc>
      </w:tr>
      <w:tr w:rsidR="00C611EE" w:rsidRPr="00F27107" w:rsidTr="001A5E41">
        <w:tc>
          <w:tcPr>
            <w:tcW w:w="127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11EE" w:rsidRPr="00F27107" w:rsidRDefault="00C611EE" w:rsidP="00580FF6">
            <w:pPr>
              <w:pStyle w:val="af2"/>
              <w:rPr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3579" w:rsidRPr="00F27107" w:rsidRDefault="00C611EE" w:rsidP="002F2865">
            <w:pPr>
              <w:pStyle w:val="af2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Отдел культуры, спорта и молодежи администрации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20384,9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22733,7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24653,5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67772,1</w:t>
            </w:r>
          </w:p>
        </w:tc>
      </w:tr>
      <w:tr w:rsidR="00C611EE" w:rsidRPr="00F27107" w:rsidTr="001A5E41"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jc w:val="both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F27107">
              <w:rPr>
                <w:color w:val="auto"/>
                <w:sz w:val="22"/>
                <w:szCs w:val="22"/>
              </w:rPr>
              <w:lastRenderedPageBreak/>
              <w:t>Подпрог</w:t>
            </w:r>
            <w:r w:rsidR="00F27107">
              <w:rPr>
                <w:color w:val="auto"/>
                <w:sz w:val="22"/>
                <w:szCs w:val="22"/>
              </w:rPr>
              <w:t>-</w:t>
            </w:r>
            <w:r w:rsidRPr="00F27107">
              <w:rPr>
                <w:color w:val="auto"/>
                <w:sz w:val="22"/>
                <w:szCs w:val="22"/>
              </w:rPr>
              <w:t>рамма</w:t>
            </w:r>
            <w:proofErr w:type="spellEnd"/>
            <w:proofErr w:type="gramEnd"/>
            <w:r w:rsidRPr="00F27107">
              <w:rPr>
                <w:color w:val="auto"/>
                <w:sz w:val="22"/>
                <w:szCs w:val="22"/>
              </w:rPr>
              <w:t xml:space="preserve"> 1</w:t>
            </w:r>
          </w:p>
        </w:tc>
        <w:tc>
          <w:tcPr>
            <w:tcW w:w="212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611EE" w:rsidRPr="00F27107" w:rsidRDefault="00C611EE" w:rsidP="001A5E41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 xml:space="preserve">«Развитие </w:t>
            </w:r>
            <w:proofErr w:type="spellStart"/>
            <w:r w:rsidRPr="00F27107">
              <w:rPr>
                <w:color w:val="auto"/>
                <w:sz w:val="22"/>
                <w:szCs w:val="22"/>
              </w:rPr>
              <w:t>культурно-досуговой</w:t>
            </w:r>
            <w:proofErr w:type="spellEnd"/>
            <w:r w:rsidRPr="00F27107">
              <w:rPr>
                <w:color w:val="auto"/>
                <w:sz w:val="22"/>
                <w:szCs w:val="22"/>
              </w:rPr>
              <w:t xml:space="preserve"> деятельности»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2F2865">
            <w:pPr>
              <w:pStyle w:val="af2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Всего: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9708,9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11031,8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11181,4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tabs>
                <w:tab w:val="left" w:pos="270"/>
              </w:tabs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31922,1</w:t>
            </w:r>
          </w:p>
        </w:tc>
      </w:tr>
      <w:tr w:rsidR="00C611EE" w:rsidRPr="00F27107" w:rsidTr="001A5E41">
        <w:tc>
          <w:tcPr>
            <w:tcW w:w="127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rPr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1A5E41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611EE" w:rsidRPr="00F27107" w:rsidRDefault="00C611EE" w:rsidP="002F2865">
            <w:pPr>
              <w:pStyle w:val="af2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Отдел культуры, спорта и молодежи администрации района</w:t>
            </w:r>
          </w:p>
          <w:p w:rsidR="00B041F9" w:rsidRPr="00F27107" w:rsidRDefault="00B041F9" w:rsidP="002F2865">
            <w:pPr>
              <w:pStyle w:val="af2"/>
              <w:rPr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9673,9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11031,8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11181,4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31887,1</w:t>
            </w:r>
          </w:p>
        </w:tc>
      </w:tr>
      <w:tr w:rsidR="00C611EE" w:rsidRPr="00F27107" w:rsidTr="001A5E41"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jc w:val="both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F27107">
              <w:rPr>
                <w:color w:val="auto"/>
                <w:sz w:val="22"/>
                <w:szCs w:val="22"/>
              </w:rPr>
              <w:t>Подпрог</w:t>
            </w:r>
            <w:r w:rsidR="00F27107">
              <w:rPr>
                <w:color w:val="auto"/>
                <w:sz w:val="22"/>
                <w:szCs w:val="22"/>
              </w:rPr>
              <w:t>-</w:t>
            </w:r>
            <w:r w:rsidRPr="00F27107">
              <w:rPr>
                <w:color w:val="auto"/>
                <w:sz w:val="22"/>
                <w:szCs w:val="22"/>
              </w:rPr>
              <w:t>рамма</w:t>
            </w:r>
            <w:proofErr w:type="spellEnd"/>
            <w:proofErr w:type="gramEnd"/>
            <w:r w:rsidR="00B041F9" w:rsidRPr="00F27107">
              <w:rPr>
                <w:color w:val="auto"/>
                <w:sz w:val="22"/>
                <w:szCs w:val="22"/>
              </w:rPr>
              <w:t xml:space="preserve"> </w:t>
            </w:r>
            <w:r w:rsidRPr="00F27107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611EE" w:rsidRPr="00F27107" w:rsidRDefault="00C611EE" w:rsidP="001A5E41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«Развитие музейной  деятельности»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2F2865">
            <w:pPr>
              <w:pStyle w:val="af2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Всего: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1531,5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1887,6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2121,5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tabs>
                <w:tab w:val="left" w:pos="489"/>
              </w:tabs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5540,6</w:t>
            </w:r>
          </w:p>
        </w:tc>
      </w:tr>
      <w:tr w:rsidR="00C611EE" w:rsidRPr="00F27107" w:rsidTr="001A5E41">
        <w:tc>
          <w:tcPr>
            <w:tcW w:w="127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rPr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1A5E41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611EE" w:rsidRPr="00F27107" w:rsidRDefault="00C611EE" w:rsidP="002F2865">
            <w:pPr>
              <w:pStyle w:val="af2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Отдел культуры, спорта и молодежи администрации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1531,5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1887,6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2121,5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tabs>
                <w:tab w:val="left" w:pos="489"/>
              </w:tabs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5540,6</w:t>
            </w:r>
          </w:p>
        </w:tc>
      </w:tr>
      <w:tr w:rsidR="00C611EE" w:rsidRPr="00F27107" w:rsidTr="001A5E41">
        <w:trPr>
          <w:trHeight w:val="309"/>
        </w:trPr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jc w:val="both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F27107">
              <w:rPr>
                <w:color w:val="auto"/>
                <w:sz w:val="22"/>
                <w:szCs w:val="22"/>
              </w:rPr>
              <w:t>Подпрог</w:t>
            </w:r>
            <w:r w:rsidR="00F27107">
              <w:rPr>
                <w:color w:val="auto"/>
                <w:sz w:val="22"/>
                <w:szCs w:val="22"/>
              </w:rPr>
              <w:t>-</w:t>
            </w:r>
            <w:r w:rsidRPr="00F27107">
              <w:rPr>
                <w:color w:val="auto"/>
                <w:sz w:val="22"/>
                <w:szCs w:val="22"/>
              </w:rPr>
              <w:t>рамма</w:t>
            </w:r>
            <w:proofErr w:type="spellEnd"/>
            <w:proofErr w:type="gramEnd"/>
            <w:r w:rsidRPr="00F27107">
              <w:rPr>
                <w:color w:val="auto"/>
                <w:sz w:val="22"/>
                <w:szCs w:val="22"/>
              </w:rPr>
              <w:t xml:space="preserve"> 3</w:t>
            </w:r>
          </w:p>
        </w:tc>
        <w:tc>
          <w:tcPr>
            <w:tcW w:w="212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611EE" w:rsidRPr="00F27107" w:rsidRDefault="00C611EE" w:rsidP="001A5E41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«Развитие   библиотечного обслуживания населения»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2F2865">
            <w:pPr>
              <w:pStyle w:val="af2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Всего: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4184,7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5414,3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6277,4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tabs>
                <w:tab w:val="left" w:pos="823"/>
              </w:tabs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15876,4</w:t>
            </w:r>
          </w:p>
        </w:tc>
      </w:tr>
      <w:tr w:rsidR="00C611EE" w:rsidRPr="00F27107" w:rsidTr="001A5E41">
        <w:tc>
          <w:tcPr>
            <w:tcW w:w="1276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611EE" w:rsidRPr="00F27107" w:rsidRDefault="00C611EE" w:rsidP="00580FF6">
            <w:pPr>
              <w:pStyle w:val="af2"/>
              <w:rPr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611EE" w:rsidRPr="00F27107" w:rsidRDefault="00C611EE" w:rsidP="001A5E41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611EE" w:rsidRPr="00F27107" w:rsidRDefault="00C611EE" w:rsidP="002F2865">
            <w:pPr>
              <w:pStyle w:val="af2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Отдел культуры, спорта и молодежи администрации района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4184,7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5414,3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6277,4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611EE" w:rsidRPr="00F27107" w:rsidRDefault="00C611EE" w:rsidP="00D12ED7">
            <w:pPr>
              <w:pStyle w:val="af2"/>
              <w:tabs>
                <w:tab w:val="left" w:pos="823"/>
              </w:tabs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15876,4</w:t>
            </w:r>
          </w:p>
        </w:tc>
      </w:tr>
      <w:tr w:rsidR="00C611EE" w:rsidRPr="00F27107" w:rsidTr="001A5E41">
        <w:trPr>
          <w:trHeight w:val="39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1EE" w:rsidRPr="00F27107" w:rsidRDefault="00C611EE" w:rsidP="00580FF6">
            <w:pPr>
              <w:pStyle w:val="af2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F27107">
              <w:rPr>
                <w:color w:val="auto"/>
                <w:sz w:val="22"/>
                <w:szCs w:val="22"/>
              </w:rPr>
              <w:t>Подпрог</w:t>
            </w:r>
            <w:r w:rsidR="00F27107">
              <w:rPr>
                <w:color w:val="auto"/>
                <w:sz w:val="22"/>
                <w:szCs w:val="22"/>
              </w:rPr>
              <w:t>-</w:t>
            </w:r>
            <w:r w:rsidRPr="00F27107">
              <w:rPr>
                <w:color w:val="auto"/>
                <w:sz w:val="22"/>
                <w:szCs w:val="22"/>
              </w:rPr>
              <w:t>рамма</w:t>
            </w:r>
            <w:proofErr w:type="spellEnd"/>
            <w:proofErr w:type="gramEnd"/>
            <w:r w:rsidRPr="00F27107">
              <w:rPr>
                <w:color w:val="auto"/>
                <w:sz w:val="22"/>
                <w:szCs w:val="22"/>
              </w:rPr>
              <w:t xml:space="preserve"> 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1EE" w:rsidRPr="00F27107" w:rsidRDefault="00C611EE" w:rsidP="001A5E41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 xml:space="preserve">«Молодежь </w:t>
            </w:r>
            <w:proofErr w:type="spellStart"/>
            <w:r w:rsidRPr="00F27107">
              <w:rPr>
                <w:color w:val="auto"/>
                <w:sz w:val="22"/>
                <w:szCs w:val="22"/>
              </w:rPr>
              <w:t>Усть</w:t>
            </w:r>
            <w:proofErr w:type="spellEnd"/>
            <w:r w:rsidRPr="00F27107">
              <w:rPr>
                <w:color w:val="auto"/>
                <w:sz w:val="22"/>
                <w:szCs w:val="22"/>
              </w:rPr>
              <w:t xml:space="preserve"> – Кубинского муниципального района»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2F2865">
            <w:pPr>
              <w:pStyle w:val="af2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75</w:t>
            </w:r>
            <w:r w:rsidR="00A1365E" w:rsidRPr="00F27107">
              <w:rPr>
                <w:color w:val="auto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tabs>
                <w:tab w:val="left" w:pos="540"/>
              </w:tabs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182,7</w:t>
            </w:r>
          </w:p>
        </w:tc>
      </w:tr>
      <w:tr w:rsidR="00C611EE" w:rsidRPr="00F27107" w:rsidTr="001A5E41">
        <w:trPr>
          <w:trHeight w:val="281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580FF6">
            <w:pPr>
              <w:pStyle w:val="af2"/>
              <w:rPr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1A5E41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EE" w:rsidRPr="00F27107" w:rsidRDefault="00C611EE" w:rsidP="002F2865">
            <w:pPr>
              <w:pStyle w:val="af2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Отдел культуры, спорта и молодежи администрации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75</w:t>
            </w:r>
            <w:r w:rsidR="00A1365E" w:rsidRPr="00F27107">
              <w:rPr>
                <w:color w:val="auto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tabs>
                <w:tab w:val="left" w:pos="540"/>
              </w:tabs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182,7</w:t>
            </w:r>
          </w:p>
        </w:tc>
      </w:tr>
      <w:tr w:rsidR="00C611EE" w:rsidRPr="00F27107" w:rsidTr="001A5E41">
        <w:trPr>
          <w:trHeight w:val="38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1EE" w:rsidRPr="00F27107" w:rsidRDefault="00C611EE" w:rsidP="00580FF6">
            <w:pPr>
              <w:pStyle w:val="af2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F27107">
              <w:rPr>
                <w:color w:val="auto"/>
                <w:sz w:val="22"/>
                <w:szCs w:val="22"/>
              </w:rPr>
              <w:t>Подпрог</w:t>
            </w:r>
            <w:r w:rsidR="00F27107">
              <w:rPr>
                <w:color w:val="auto"/>
                <w:sz w:val="22"/>
                <w:szCs w:val="22"/>
              </w:rPr>
              <w:t>-</w:t>
            </w:r>
            <w:r w:rsidRPr="00F27107">
              <w:rPr>
                <w:color w:val="auto"/>
                <w:sz w:val="22"/>
                <w:szCs w:val="22"/>
              </w:rPr>
              <w:t>рамма</w:t>
            </w:r>
            <w:proofErr w:type="spellEnd"/>
            <w:proofErr w:type="gramEnd"/>
            <w:r w:rsidRPr="00F27107">
              <w:rPr>
                <w:color w:val="auto"/>
                <w:sz w:val="22"/>
                <w:szCs w:val="22"/>
              </w:rPr>
              <w:t xml:space="preserve"> 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1EE" w:rsidRPr="00F27107" w:rsidRDefault="00C611EE" w:rsidP="001A5E41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«Развитие  дополнительного образования детей»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2F2865">
            <w:pPr>
              <w:pStyle w:val="af2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3722,3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4350,0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4998,2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tabs>
                <w:tab w:val="left" w:pos="450"/>
              </w:tabs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13070,5</w:t>
            </w:r>
          </w:p>
        </w:tc>
      </w:tr>
      <w:tr w:rsidR="00C611EE" w:rsidRPr="00F27107" w:rsidTr="001A5E41">
        <w:trPr>
          <w:trHeight w:val="381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580FF6">
            <w:pPr>
              <w:pStyle w:val="af2"/>
              <w:rPr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580FF6">
            <w:pPr>
              <w:pStyle w:val="af2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EE" w:rsidRPr="00F27107" w:rsidRDefault="00C611EE" w:rsidP="002F2865">
            <w:pPr>
              <w:pStyle w:val="af2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Отдел культуры, спорта и молодежи администрации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3722,3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4350,0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4998,2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tabs>
                <w:tab w:val="left" w:pos="450"/>
              </w:tabs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13070,5</w:t>
            </w:r>
          </w:p>
        </w:tc>
      </w:tr>
      <w:tr w:rsidR="00C611EE" w:rsidRPr="00F27107" w:rsidTr="001A5E41">
        <w:trPr>
          <w:trHeight w:val="3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1EE" w:rsidRPr="00F27107" w:rsidRDefault="00C611EE" w:rsidP="00580FF6">
            <w:pPr>
              <w:pStyle w:val="af2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F27107">
              <w:rPr>
                <w:color w:val="auto"/>
                <w:sz w:val="22"/>
                <w:szCs w:val="22"/>
              </w:rPr>
              <w:t>Подпрог</w:t>
            </w:r>
            <w:r w:rsidR="00F27107">
              <w:rPr>
                <w:color w:val="auto"/>
                <w:sz w:val="22"/>
                <w:szCs w:val="22"/>
              </w:rPr>
              <w:t>-</w:t>
            </w:r>
            <w:r w:rsidRPr="00F27107">
              <w:rPr>
                <w:color w:val="auto"/>
                <w:sz w:val="22"/>
                <w:szCs w:val="22"/>
              </w:rPr>
              <w:t>рамма</w:t>
            </w:r>
            <w:proofErr w:type="spellEnd"/>
            <w:proofErr w:type="gramEnd"/>
            <w:r w:rsidRPr="00F27107">
              <w:rPr>
                <w:color w:val="auto"/>
                <w:sz w:val="22"/>
                <w:szCs w:val="22"/>
              </w:rPr>
              <w:t xml:space="preserve"> 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1EE" w:rsidRPr="00F27107" w:rsidRDefault="00C611EE" w:rsidP="001A5E41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«Обеспечение ре</w:t>
            </w:r>
            <w:r w:rsidR="001A5E41">
              <w:rPr>
                <w:color w:val="auto"/>
                <w:sz w:val="22"/>
                <w:szCs w:val="22"/>
              </w:rPr>
              <w:t>ализации муниципальной программ</w:t>
            </w:r>
            <w:r w:rsidRPr="00F27107">
              <w:rPr>
                <w:color w:val="auto"/>
                <w:sz w:val="22"/>
                <w:szCs w:val="22"/>
              </w:rPr>
              <w:t xml:space="preserve"> 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2F2865">
            <w:pPr>
              <w:pStyle w:val="af2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1214,8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tabs>
                <w:tab w:val="left" w:pos="591"/>
                <w:tab w:val="center" w:pos="1712"/>
              </w:tabs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1214,8</w:t>
            </w:r>
          </w:p>
        </w:tc>
      </w:tr>
      <w:tr w:rsidR="00C611EE" w:rsidRPr="00F27107" w:rsidTr="001A5E41">
        <w:trPr>
          <w:trHeight w:val="381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580FF6">
            <w:pPr>
              <w:pStyle w:val="af2"/>
              <w:rPr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580FF6">
            <w:pPr>
              <w:pStyle w:val="af2"/>
              <w:rPr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EE" w:rsidRPr="00F27107" w:rsidRDefault="00C611EE" w:rsidP="002F2865">
            <w:pPr>
              <w:pStyle w:val="af2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Отдел культуры, спорта и молодежи администрации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1214,8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E" w:rsidRPr="00F27107" w:rsidRDefault="00C611EE" w:rsidP="00D12ED7">
            <w:pPr>
              <w:pStyle w:val="af2"/>
              <w:tabs>
                <w:tab w:val="left" w:pos="604"/>
              </w:tabs>
              <w:jc w:val="center"/>
              <w:rPr>
                <w:color w:val="auto"/>
                <w:sz w:val="22"/>
                <w:szCs w:val="22"/>
              </w:rPr>
            </w:pPr>
            <w:r w:rsidRPr="00F27107">
              <w:rPr>
                <w:color w:val="auto"/>
                <w:sz w:val="22"/>
                <w:szCs w:val="22"/>
              </w:rPr>
              <w:t>1214,8</w:t>
            </w:r>
          </w:p>
        </w:tc>
      </w:tr>
    </w:tbl>
    <w:p w:rsidR="00833919" w:rsidRPr="00F27107" w:rsidRDefault="00833919" w:rsidP="00B041F9">
      <w:pPr>
        <w:pStyle w:val="af2"/>
        <w:jc w:val="both"/>
        <w:rPr>
          <w:color w:val="auto"/>
          <w:sz w:val="26"/>
          <w:szCs w:val="26"/>
        </w:rPr>
      </w:pPr>
    </w:p>
    <w:p w:rsidR="00577EED" w:rsidRPr="00F27107" w:rsidRDefault="001A5E41" w:rsidP="001A5E41">
      <w:pPr>
        <w:pStyle w:val="af2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ab/>
      </w:r>
      <w:r w:rsidR="00EC37A5" w:rsidRPr="00F27107">
        <w:rPr>
          <w:color w:val="auto"/>
          <w:sz w:val="26"/>
          <w:szCs w:val="26"/>
        </w:rPr>
        <w:t>1.4</w:t>
      </w:r>
      <w:r w:rsidR="00577EED" w:rsidRPr="00F27107">
        <w:rPr>
          <w:color w:val="auto"/>
          <w:sz w:val="26"/>
          <w:szCs w:val="26"/>
        </w:rPr>
        <w:t xml:space="preserve">. Раздел </w:t>
      </w:r>
      <w:r w:rsidR="00577EED" w:rsidRPr="00F27107">
        <w:rPr>
          <w:bCs/>
          <w:color w:val="auto"/>
          <w:sz w:val="26"/>
          <w:szCs w:val="26"/>
        </w:rPr>
        <w:t xml:space="preserve">7 «Прогнозная оценка расходов на реализацию </w:t>
      </w:r>
      <w:proofErr w:type="gramStart"/>
      <w:r w:rsidR="00577EED" w:rsidRPr="00F27107">
        <w:rPr>
          <w:bCs/>
          <w:color w:val="auto"/>
          <w:sz w:val="26"/>
          <w:szCs w:val="26"/>
        </w:rPr>
        <w:t>муниципальной</w:t>
      </w:r>
      <w:proofErr w:type="gramEnd"/>
    </w:p>
    <w:p w:rsidR="00577EED" w:rsidRPr="00F27107" w:rsidRDefault="00577EED" w:rsidP="001A5E41">
      <w:pPr>
        <w:pStyle w:val="af2"/>
        <w:jc w:val="both"/>
        <w:rPr>
          <w:color w:val="auto"/>
          <w:sz w:val="26"/>
          <w:szCs w:val="26"/>
        </w:rPr>
      </w:pPr>
      <w:r w:rsidRPr="00F27107">
        <w:rPr>
          <w:bCs/>
          <w:color w:val="auto"/>
          <w:sz w:val="26"/>
          <w:szCs w:val="26"/>
        </w:rPr>
        <w:t xml:space="preserve">программы за счет всех источников» </w:t>
      </w:r>
      <w:r w:rsidRPr="00F27107">
        <w:rPr>
          <w:color w:val="auto"/>
          <w:sz w:val="26"/>
          <w:szCs w:val="26"/>
        </w:rPr>
        <w:t>изложить в  следующей редакции:</w:t>
      </w:r>
    </w:p>
    <w:tbl>
      <w:tblPr>
        <w:tblW w:w="9356" w:type="dxa"/>
        <w:tblInd w:w="226" w:type="dxa"/>
        <w:tblLayout w:type="fixed"/>
        <w:tblCellMar>
          <w:left w:w="84" w:type="dxa"/>
          <w:right w:w="84" w:type="dxa"/>
        </w:tblCellMar>
        <w:tblLook w:val="04A0"/>
      </w:tblPr>
      <w:tblGrid>
        <w:gridCol w:w="567"/>
        <w:gridCol w:w="1134"/>
        <w:gridCol w:w="2268"/>
        <w:gridCol w:w="1276"/>
        <w:gridCol w:w="1134"/>
        <w:gridCol w:w="992"/>
        <w:gridCol w:w="992"/>
        <w:gridCol w:w="993"/>
      </w:tblGrid>
      <w:tr w:rsidR="00C611EE" w:rsidRPr="009F4932" w:rsidTr="009F4932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9F4932">
              <w:rPr>
                <w:bCs/>
                <w:color w:val="auto"/>
                <w:sz w:val="22"/>
                <w:szCs w:val="22"/>
              </w:rPr>
              <w:t>№</w:t>
            </w:r>
          </w:p>
          <w:p w:rsidR="00C611EE" w:rsidRPr="009F4932" w:rsidRDefault="00C611EE">
            <w:pPr>
              <w:pStyle w:val="af2"/>
              <w:spacing w:line="276" w:lineRule="auto"/>
              <w:ind w:left="6" w:hanging="6"/>
              <w:jc w:val="center"/>
              <w:rPr>
                <w:bCs/>
                <w:color w:val="auto"/>
                <w:sz w:val="22"/>
                <w:szCs w:val="22"/>
              </w:rPr>
            </w:pPr>
            <w:proofErr w:type="spellStart"/>
            <w:proofErr w:type="gramStart"/>
            <w:r w:rsidRPr="009F4932">
              <w:rPr>
                <w:bCs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9F4932">
              <w:rPr>
                <w:bCs/>
                <w:color w:val="auto"/>
                <w:sz w:val="22"/>
                <w:szCs w:val="22"/>
              </w:rPr>
              <w:t>/</w:t>
            </w:r>
            <w:proofErr w:type="spellStart"/>
            <w:r w:rsidRPr="009F4932">
              <w:rPr>
                <w:bCs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bCs/>
                <w:color w:val="auto"/>
                <w:sz w:val="22"/>
                <w:szCs w:val="22"/>
              </w:rPr>
              <w:t>Статус программы, подпрограммы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bCs/>
                <w:color w:val="auto"/>
                <w:sz w:val="22"/>
                <w:szCs w:val="22"/>
              </w:rPr>
              <w:t>Наименование программы, подпрограммы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bCs/>
                <w:color w:val="auto"/>
                <w:sz w:val="22"/>
                <w:szCs w:val="22"/>
              </w:rPr>
              <w:t xml:space="preserve">Источники </w:t>
            </w:r>
            <w:proofErr w:type="spellStart"/>
            <w:proofErr w:type="gramStart"/>
            <w:r w:rsidRPr="009F4932">
              <w:rPr>
                <w:bCs/>
                <w:color w:val="auto"/>
                <w:sz w:val="22"/>
                <w:szCs w:val="22"/>
              </w:rPr>
              <w:t>финансиро</w:t>
            </w:r>
            <w:r w:rsidR="002F2865" w:rsidRPr="009F4932">
              <w:rPr>
                <w:bCs/>
                <w:color w:val="auto"/>
                <w:sz w:val="22"/>
                <w:szCs w:val="22"/>
              </w:rPr>
              <w:t>-</w:t>
            </w:r>
            <w:r w:rsidRPr="009F4932">
              <w:rPr>
                <w:bCs/>
                <w:color w:val="auto"/>
                <w:sz w:val="22"/>
                <w:szCs w:val="22"/>
              </w:rPr>
              <w:t>вания</w:t>
            </w:r>
            <w:proofErr w:type="spellEnd"/>
            <w:proofErr w:type="gramEnd"/>
          </w:p>
        </w:tc>
        <w:tc>
          <w:tcPr>
            <w:tcW w:w="411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9F4932" w:rsidRDefault="00C611EE">
            <w:pPr>
              <w:pStyle w:val="af2"/>
              <w:spacing w:line="276" w:lineRule="auto"/>
              <w:rPr>
                <w:bCs/>
                <w:color w:val="auto"/>
                <w:sz w:val="22"/>
                <w:szCs w:val="22"/>
              </w:rPr>
            </w:pPr>
          </w:p>
          <w:p w:rsidR="00C611EE" w:rsidRPr="009F4932" w:rsidRDefault="00C611EE">
            <w:pPr>
              <w:pStyle w:val="af2"/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9F4932">
              <w:rPr>
                <w:bCs/>
                <w:color w:val="auto"/>
                <w:sz w:val="22"/>
                <w:szCs w:val="22"/>
              </w:rPr>
              <w:t>Оценка расходов (тыс. руб.), годы</w:t>
            </w:r>
          </w:p>
        </w:tc>
      </w:tr>
      <w:tr w:rsidR="00C611EE" w:rsidRPr="009F4932" w:rsidTr="009F4932">
        <w:tc>
          <w:tcPr>
            <w:tcW w:w="56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9F4932" w:rsidRDefault="00C611EE">
            <w:pPr>
              <w:pStyle w:val="af2"/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9F4932" w:rsidRDefault="00C611EE">
            <w:pPr>
              <w:pStyle w:val="af2"/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9F4932" w:rsidRDefault="00C611EE">
            <w:pPr>
              <w:pStyle w:val="af2"/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9F4932" w:rsidRDefault="00C611EE">
            <w:pPr>
              <w:pStyle w:val="af2"/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bCs/>
                <w:color w:val="auto"/>
                <w:sz w:val="22"/>
                <w:szCs w:val="22"/>
              </w:rPr>
              <w:t>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bCs/>
                <w:color w:val="auto"/>
                <w:sz w:val="22"/>
                <w:szCs w:val="22"/>
              </w:rPr>
              <w:t>2017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bCs/>
                <w:color w:val="auto"/>
                <w:sz w:val="22"/>
                <w:szCs w:val="22"/>
              </w:rPr>
              <w:t>2018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tabs>
                <w:tab w:val="left" w:pos="579"/>
              </w:tabs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9F4932">
              <w:rPr>
                <w:bCs/>
                <w:color w:val="auto"/>
                <w:sz w:val="22"/>
                <w:szCs w:val="22"/>
              </w:rPr>
              <w:t>Всего</w:t>
            </w:r>
          </w:p>
        </w:tc>
      </w:tr>
      <w:tr w:rsidR="00C611EE" w:rsidRPr="009F4932" w:rsidTr="009F4932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611EE" w:rsidRPr="009F4932" w:rsidRDefault="00C611EE">
            <w:pPr>
              <w:pStyle w:val="af2"/>
              <w:tabs>
                <w:tab w:val="left" w:pos="836"/>
              </w:tabs>
              <w:spacing w:line="276" w:lineRule="auto"/>
              <w:rPr>
                <w:color w:val="auto"/>
                <w:sz w:val="22"/>
                <w:szCs w:val="22"/>
              </w:rPr>
            </w:pPr>
          </w:p>
        </w:tc>
      </w:tr>
      <w:tr w:rsidR="00C611EE" w:rsidRPr="009F4932" w:rsidTr="009F4932">
        <w:trPr>
          <w:trHeight w:val="780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C611EE" w:rsidRPr="009F4932" w:rsidRDefault="00C611EE" w:rsidP="002F286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611EE" w:rsidRPr="009F4932" w:rsidRDefault="00C611EE" w:rsidP="002F286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 xml:space="preserve">Муниципальная </w:t>
            </w:r>
            <w:r w:rsidRPr="009F4932">
              <w:rPr>
                <w:sz w:val="22"/>
                <w:szCs w:val="22"/>
              </w:rPr>
              <w:lastRenderedPageBreak/>
              <w:t>программа</w:t>
            </w:r>
          </w:p>
          <w:p w:rsidR="00C611EE" w:rsidRPr="009F4932" w:rsidRDefault="00C611EE" w:rsidP="002F2865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611EE" w:rsidRPr="009F4932" w:rsidRDefault="009F4932" w:rsidP="009F4932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«Развитие  культуры Усть</w:t>
            </w:r>
            <w:r w:rsidR="00C611EE" w:rsidRPr="009F4932">
              <w:rPr>
                <w:color w:val="auto"/>
                <w:sz w:val="22"/>
                <w:szCs w:val="22"/>
              </w:rPr>
              <w:t xml:space="preserve">-Кубинского </w:t>
            </w:r>
            <w:r w:rsidR="00C611EE" w:rsidRPr="009F4932">
              <w:rPr>
                <w:color w:val="auto"/>
                <w:sz w:val="22"/>
                <w:szCs w:val="22"/>
              </w:rPr>
              <w:lastRenderedPageBreak/>
              <w:t>муниципального района  на 2016-2018 годы»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F4932" w:rsidRPr="009F4932" w:rsidRDefault="00C611EE">
            <w:pPr>
              <w:pStyle w:val="af2"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9F4932">
              <w:rPr>
                <w:bCs/>
                <w:color w:val="auto"/>
                <w:sz w:val="22"/>
                <w:szCs w:val="22"/>
              </w:rPr>
              <w:lastRenderedPageBreak/>
              <w:t xml:space="preserve">Всего, </w:t>
            </w:r>
          </w:p>
          <w:p w:rsidR="00C611EE" w:rsidRPr="009F4932" w:rsidRDefault="00C611EE">
            <w:pPr>
              <w:pStyle w:val="af2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bCs/>
                <w:color w:val="auto"/>
                <w:sz w:val="22"/>
                <w:szCs w:val="22"/>
              </w:rPr>
              <w:t>в т.ч.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20593,7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22795,8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28881,0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tabs>
                <w:tab w:val="left" w:pos="771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72270,5</w:t>
            </w:r>
          </w:p>
        </w:tc>
      </w:tr>
      <w:tr w:rsidR="00C611EE" w:rsidRPr="009F4932" w:rsidTr="009F4932">
        <w:tc>
          <w:tcPr>
            <w:tcW w:w="567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1EE" w:rsidRPr="009F4932" w:rsidRDefault="00C611EE" w:rsidP="002F2865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C611EE" w:rsidRPr="009F4932" w:rsidRDefault="00C611EE" w:rsidP="00D12ED7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Расходы  бюджета района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20419,9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22733,7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24653,5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tabs>
                <w:tab w:val="left" w:pos="244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67807,1</w:t>
            </w:r>
          </w:p>
        </w:tc>
      </w:tr>
      <w:tr w:rsidR="00C611EE" w:rsidRPr="009F4932" w:rsidTr="009F4932">
        <w:trPr>
          <w:trHeight w:val="631"/>
        </w:trPr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9F4932">
              <w:rPr>
                <w:color w:val="auto"/>
                <w:sz w:val="22"/>
                <w:szCs w:val="22"/>
              </w:rPr>
              <w:t>Подпрог</w:t>
            </w:r>
            <w:r w:rsidR="009F4932" w:rsidRPr="009F4932">
              <w:rPr>
                <w:color w:val="auto"/>
                <w:sz w:val="22"/>
                <w:szCs w:val="22"/>
              </w:rPr>
              <w:t>-</w:t>
            </w:r>
            <w:r w:rsidRPr="009F4932">
              <w:rPr>
                <w:color w:val="auto"/>
                <w:sz w:val="22"/>
                <w:szCs w:val="22"/>
              </w:rPr>
              <w:t>рамма</w:t>
            </w:r>
            <w:proofErr w:type="spellEnd"/>
            <w:proofErr w:type="gramEnd"/>
            <w:r w:rsidRPr="009F4932">
              <w:rPr>
                <w:color w:val="auto"/>
                <w:sz w:val="22"/>
                <w:szCs w:val="22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 xml:space="preserve">«Развитие </w:t>
            </w:r>
            <w:proofErr w:type="spellStart"/>
            <w:r w:rsidRPr="009F4932">
              <w:rPr>
                <w:color w:val="auto"/>
                <w:sz w:val="22"/>
                <w:szCs w:val="22"/>
              </w:rPr>
              <w:t>культурно-досуговой</w:t>
            </w:r>
            <w:proofErr w:type="spellEnd"/>
            <w:r w:rsidRPr="009F4932">
              <w:rPr>
                <w:color w:val="auto"/>
                <w:sz w:val="22"/>
                <w:szCs w:val="22"/>
              </w:rPr>
              <w:t xml:space="preserve"> деятельности »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9F4932" w:rsidRPr="009F4932" w:rsidRDefault="00C611EE">
            <w:pPr>
              <w:pStyle w:val="af2"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9F4932">
              <w:rPr>
                <w:bCs/>
                <w:color w:val="auto"/>
                <w:sz w:val="22"/>
                <w:szCs w:val="22"/>
              </w:rPr>
              <w:t xml:space="preserve">Всего, </w:t>
            </w:r>
          </w:p>
          <w:p w:rsidR="00C611EE" w:rsidRPr="009F4932" w:rsidRDefault="00C611EE">
            <w:pPr>
              <w:pStyle w:val="af2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bCs/>
                <w:color w:val="auto"/>
                <w:sz w:val="22"/>
                <w:szCs w:val="22"/>
              </w:rPr>
              <w:t>в т.ч.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9808,9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11031,8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15390,2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tabs>
                <w:tab w:val="left" w:pos="514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36230,9</w:t>
            </w:r>
          </w:p>
        </w:tc>
      </w:tr>
      <w:tr w:rsidR="00C611EE" w:rsidRPr="009F4932" w:rsidTr="009F4932">
        <w:tc>
          <w:tcPr>
            <w:tcW w:w="567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7B0B05" w:rsidRPr="009F4932" w:rsidRDefault="007B0B05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594241" w:rsidRPr="009F4932" w:rsidRDefault="00594241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594241" w:rsidRPr="009F4932" w:rsidRDefault="00594241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7B0B05" w:rsidRPr="009F4932" w:rsidRDefault="007B0B05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  <w:p w:rsidR="002F2865" w:rsidRPr="009F4932" w:rsidRDefault="002F2865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Расходы  бюджета района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9708,9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11031,8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11181,4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tabs>
                <w:tab w:val="left" w:pos="514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31922,1</w:t>
            </w:r>
          </w:p>
        </w:tc>
      </w:tr>
      <w:tr w:rsidR="00C611EE" w:rsidRPr="009F4932" w:rsidTr="009F4932"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9F4932">
              <w:rPr>
                <w:color w:val="auto"/>
                <w:sz w:val="22"/>
                <w:szCs w:val="22"/>
              </w:rPr>
              <w:t>Подпрог</w:t>
            </w:r>
            <w:r w:rsidR="009F4932" w:rsidRPr="009F4932">
              <w:rPr>
                <w:color w:val="auto"/>
                <w:sz w:val="22"/>
                <w:szCs w:val="22"/>
              </w:rPr>
              <w:t>-</w:t>
            </w:r>
            <w:r w:rsidRPr="009F4932">
              <w:rPr>
                <w:color w:val="auto"/>
                <w:sz w:val="22"/>
                <w:szCs w:val="22"/>
              </w:rPr>
              <w:t>рамма</w:t>
            </w:r>
            <w:proofErr w:type="spellEnd"/>
            <w:proofErr w:type="gramEnd"/>
            <w:r w:rsidRPr="009F4932">
              <w:rPr>
                <w:color w:val="auto"/>
                <w:sz w:val="22"/>
                <w:szCs w:val="22"/>
              </w:rPr>
              <w:t xml:space="preserve"> 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611EE" w:rsidRPr="009F4932" w:rsidRDefault="00594241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 xml:space="preserve">«Развитие </w:t>
            </w:r>
            <w:r w:rsidR="00C611EE" w:rsidRPr="009F4932">
              <w:rPr>
                <w:color w:val="auto"/>
                <w:sz w:val="22"/>
                <w:szCs w:val="22"/>
              </w:rPr>
              <w:t>музейной  деятельности»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F4932" w:rsidRPr="009F4932" w:rsidRDefault="00C611EE">
            <w:pPr>
              <w:pStyle w:val="af2"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9F4932">
              <w:rPr>
                <w:bCs/>
                <w:color w:val="auto"/>
                <w:sz w:val="22"/>
                <w:szCs w:val="22"/>
              </w:rPr>
              <w:t xml:space="preserve">Всего, </w:t>
            </w:r>
          </w:p>
          <w:p w:rsidR="00C611EE" w:rsidRPr="009F4932" w:rsidRDefault="00C611EE">
            <w:pPr>
              <w:pStyle w:val="af2"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9F4932">
              <w:rPr>
                <w:bCs/>
                <w:color w:val="auto"/>
                <w:sz w:val="22"/>
                <w:szCs w:val="22"/>
              </w:rPr>
              <w:t>в т. ч</w:t>
            </w:r>
          </w:p>
          <w:p w:rsidR="00C611EE" w:rsidRPr="009F4932" w:rsidRDefault="00C611EE">
            <w:pPr>
              <w:pStyle w:val="af2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1581,5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1887,6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2121,5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9F4932" w:rsidRDefault="00C611EE" w:rsidP="00D12ED7">
            <w:pPr>
              <w:pStyle w:val="af2"/>
              <w:tabs>
                <w:tab w:val="left" w:pos="309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5590,6</w:t>
            </w:r>
          </w:p>
          <w:p w:rsidR="00C611EE" w:rsidRPr="009F4932" w:rsidRDefault="00C611EE" w:rsidP="00D12ED7">
            <w:pPr>
              <w:pStyle w:val="af2"/>
              <w:tabs>
                <w:tab w:val="left" w:pos="309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C611EE" w:rsidRPr="009F4932" w:rsidTr="009F4932">
        <w:tc>
          <w:tcPr>
            <w:tcW w:w="567" w:type="dxa"/>
            <w:tcBorders>
              <w:top w:val="nil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1EE" w:rsidRPr="009F4932" w:rsidRDefault="00C611EE" w:rsidP="002F2865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C611EE" w:rsidRPr="009F4932" w:rsidRDefault="00C611EE" w:rsidP="00D12ED7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Расходы  бюджета района</w:t>
            </w:r>
          </w:p>
          <w:p w:rsidR="00B041F9" w:rsidRPr="009F4932" w:rsidRDefault="00B041F9">
            <w:pPr>
              <w:pStyle w:val="af2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</w:p>
          <w:p w:rsidR="00B041F9" w:rsidRPr="009F4932" w:rsidRDefault="00B041F9">
            <w:pPr>
              <w:pStyle w:val="af2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</w:p>
          <w:p w:rsidR="00B041F9" w:rsidRPr="009F4932" w:rsidRDefault="00B041F9">
            <w:pPr>
              <w:pStyle w:val="af2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1531,5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1887,6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2121,5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9F4932" w:rsidRDefault="00C611EE" w:rsidP="00D12ED7">
            <w:pPr>
              <w:pStyle w:val="af2"/>
              <w:tabs>
                <w:tab w:val="left" w:pos="309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5540,6</w:t>
            </w:r>
          </w:p>
          <w:p w:rsidR="00C611EE" w:rsidRPr="009F4932" w:rsidRDefault="00C611EE" w:rsidP="00D12ED7">
            <w:pPr>
              <w:pStyle w:val="af2"/>
              <w:tabs>
                <w:tab w:val="left" w:pos="309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C611EE" w:rsidRPr="009F4932" w:rsidTr="009F4932">
        <w:trPr>
          <w:trHeight w:val="333"/>
        </w:trPr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9F4932">
              <w:rPr>
                <w:color w:val="auto"/>
                <w:sz w:val="22"/>
                <w:szCs w:val="22"/>
              </w:rPr>
              <w:t>Подпрог</w:t>
            </w:r>
            <w:r w:rsidR="009F4932" w:rsidRPr="009F4932">
              <w:rPr>
                <w:color w:val="auto"/>
                <w:sz w:val="22"/>
                <w:szCs w:val="22"/>
              </w:rPr>
              <w:t>-</w:t>
            </w:r>
            <w:r w:rsidRPr="009F4932">
              <w:rPr>
                <w:color w:val="auto"/>
                <w:sz w:val="22"/>
                <w:szCs w:val="22"/>
              </w:rPr>
              <w:t>рамма</w:t>
            </w:r>
            <w:proofErr w:type="spellEnd"/>
            <w:proofErr w:type="gramEnd"/>
            <w:r w:rsidRPr="009F4932">
              <w:rPr>
                <w:color w:val="auto"/>
                <w:sz w:val="22"/>
                <w:szCs w:val="22"/>
              </w:rPr>
              <w:t xml:space="preserve"> 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«Развитие    библиотечного обслуживания населения»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9F4932" w:rsidRPr="009F4932" w:rsidRDefault="00C611EE">
            <w:pPr>
              <w:pStyle w:val="af2"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9F4932">
              <w:rPr>
                <w:bCs/>
                <w:color w:val="auto"/>
                <w:sz w:val="22"/>
                <w:szCs w:val="22"/>
              </w:rPr>
              <w:t xml:space="preserve">Всего, </w:t>
            </w:r>
          </w:p>
          <w:p w:rsidR="00C611EE" w:rsidRPr="009F4932" w:rsidRDefault="00C611EE">
            <w:pPr>
              <w:pStyle w:val="af2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bCs/>
                <w:color w:val="auto"/>
                <w:sz w:val="22"/>
                <w:szCs w:val="22"/>
              </w:rPr>
              <w:t>в т.ч.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4208,5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5476,4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6296,1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tabs>
                <w:tab w:val="left" w:pos="656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15981,0</w:t>
            </w:r>
          </w:p>
        </w:tc>
      </w:tr>
      <w:tr w:rsidR="00C611EE" w:rsidRPr="009F4932" w:rsidTr="009F4932">
        <w:trPr>
          <w:trHeight w:val="755"/>
        </w:trPr>
        <w:tc>
          <w:tcPr>
            <w:tcW w:w="567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11EE" w:rsidRPr="009F4932" w:rsidRDefault="00C611EE" w:rsidP="002F2865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C611EE" w:rsidRPr="009F4932" w:rsidRDefault="00C611EE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Расходы  бюджета района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4184,7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5414,3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6277,4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tabs>
                <w:tab w:val="left" w:pos="553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15876,4</w:t>
            </w:r>
          </w:p>
        </w:tc>
      </w:tr>
      <w:tr w:rsidR="00C611EE" w:rsidRPr="009F4932" w:rsidTr="009F4932">
        <w:trPr>
          <w:trHeight w:val="90"/>
        </w:trPr>
        <w:tc>
          <w:tcPr>
            <w:tcW w:w="567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611EE" w:rsidRPr="009F4932" w:rsidRDefault="00C611EE">
            <w:pPr>
              <w:pStyle w:val="af2"/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C611EE" w:rsidRPr="009F4932" w:rsidRDefault="00C611EE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611EE" w:rsidRPr="009F4932" w:rsidRDefault="00C611EE" w:rsidP="00D12ED7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611EE" w:rsidRPr="009F4932" w:rsidRDefault="00C611EE" w:rsidP="00D12ED7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611EE" w:rsidRPr="009F4932" w:rsidRDefault="00C611EE" w:rsidP="00D12ED7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C611EE" w:rsidRPr="009F4932" w:rsidTr="009F4932">
        <w:trPr>
          <w:trHeight w:val="95"/>
        </w:trPr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proofErr w:type="spellStart"/>
            <w:proofErr w:type="gramStart"/>
            <w:r w:rsidRPr="009F4932">
              <w:rPr>
                <w:color w:val="auto"/>
                <w:sz w:val="22"/>
                <w:szCs w:val="22"/>
              </w:rPr>
              <w:t>Подпрог</w:t>
            </w:r>
            <w:r w:rsidR="009F4932" w:rsidRPr="009F4932">
              <w:rPr>
                <w:color w:val="auto"/>
                <w:sz w:val="22"/>
                <w:szCs w:val="22"/>
              </w:rPr>
              <w:t>-</w:t>
            </w:r>
            <w:r w:rsidRPr="009F4932">
              <w:rPr>
                <w:color w:val="auto"/>
                <w:sz w:val="22"/>
                <w:szCs w:val="22"/>
              </w:rPr>
              <w:t>рамма</w:t>
            </w:r>
            <w:proofErr w:type="spellEnd"/>
            <w:proofErr w:type="gramEnd"/>
            <w:r w:rsidRPr="009F4932">
              <w:rPr>
                <w:color w:val="auto"/>
                <w:sz w:val="22"/>
                <w:szCs w:val="22"/>
              </w:rPr>
              <w:t xml:space="preserve"> 4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 xml:space="preserve">«Молодежь </w:t>
            </w:r>
            <w:proofErr w:type="spellStart"/>
            <w:r w:rsidRPr="009F4932">
              <w:rPr>
                <w:color w:val="auto"/>
                <w:sz w:val="22"/>
                <w:szCs w:val="22"/>
              </w:rPr>
              <w:t>Усть</w:t>
            </w:r>
            <w:proofErr w:type="spellEnd"/>
            <w:r w:rsidRPr="009F4932">
              <w:rPr>
                <w:color w:val="auto"/>
                <w:sz w:val="22"/>
                <w:szCs w:val="22"/>
              </w:rPr>
              <w:t xml:space="preserve"> - Кубинского муниципального района »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F4932" w:rsidRPr="009F4932" w:rsidRDefault="00C611EE">
            <w:pPr>
              <w:pStyle w:val="af2"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9F4932">
              <w:rPr>
                <w:bCs/>
                <w:color w:val="auto"/>
                <w:sz w:val="22"/>
                <w:szCs w:val="22"/>
              </w:rPr>
              <w:t xml:space="preserve">Всего, </w:t>
            </w:r>
          </w:p>
          <w:p w:rsidR="00C611EE" w:rsidRPr="009F4932" w:rsidRDefault="00C611EE">
            <w:pPr>
              <w:pStyle w:val="af2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bCs/>
                <w:color w:val="auto"/>
                <w:sz w:val="22"/>
                <w:szCs w:val="22"/>
              </w:rPr>
              <w:t>в т.ч.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57,7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75,0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tabs>
                <w:tab w:val="left" w:pos="514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182,7</w:t>
            </w:r>
          </w:p>
        </w:tc>
      </w:tr>
      <w:tr w:rsidR="00C611EE" w:rsidRPr="009F4932" w:rsidTr="009F4932">
        <w:tc>
          <w:tcPr>
            <w:tcW w:w="567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C611EE" w:rsidRPr="009F4932" w:rsidRDefault="00C611EE" w:rsidP="002F2865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C611EE" w:rsidRPr="009F4932" w:rsidRDefault="00C611EE" w:rsidP="00D12ED7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Расходы  бюджета района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57,7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75,0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tabs>
                <w:tab w:val="left" w:pos="514"/>
              </w:tabs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182,7</w:t>
            </w:r>
          </w:p>
        </w:tc>
      </w:tr>
      <w:tr w:rsidR="00C611EE" w:rsidRPr="009F4932" w:rsidTr="009F4932">
        <w:trPr>
          <w:trHeight w:val="95"/>
        </w:trPr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F4932">
              <w:rPr>
                <w:sz w:val="22"/>
                <w:szCs w:val="22"/>
              </w:rPr>
              <w:t>Подпрог</w:t>
            </w:r>
            <w:r w:rsidR="009F4932" w:rsidRPr="009F4932">
              <w:rPr>
                <w:sz w:val="22"/>
                <w:szCs w:val="22"/>
              </w:rPr>
              <w:t>-</w:t>
            </w:r>
            <w:r w:rsidRPr="009F4932">
              <w:rPr>
                <w:sz w:val="22"/>
                <w:szCs w:val="22"/>
              </w:rPr>
              <w:t>рамма</w:t>
            </w:r>
            <w:proofErr w:type="spellEnd"/>
            <w:proofErr w:type="gramEnd"/>
            <w:r w:rsidRPr="009F4932">
              <w:rPr>
                <w:sz w:val="22"/>
                <w:szCs w:val="22"/>
              </w:rPr>
              <w:t xml:space="preserve"> 5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«Развитие дополнительного образования детей »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F4932" w:rsidRPr="009F4932" w:rsidRDefault="00C611EE">
            <w:pPr>
              <w:pStyle w:val="af2"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9F4932">
              <w:rPr>
                <w:bCs/>
                <w:sz w:val="22"/>
                <w:szCs w:val="22"/>
              </w:rPr>
              <w:t xml:space="preserve">Всего, </w:t>
            </w:r>
          </w:p>
          <w:p w:rsidR="00C611EE" w:rsidRPr="009F4932" w:rsidRDefault="00C611EE">
            <w:pPr>
              <w:pStyle w:val="af2"/>
              <w:spacing w:line="276" w:lineRule="auto"/>
              <w:jc w:val="both"/>
              <w:rPr>
                <w:sz w:val="22"/>
                <w:szCs w:val="22"/>
              </w:rPr>
            </w:pPr>
            <w:r w:rsidRPr="009F4932">
              <w:rPr>
                <w:bCs/>
                <w:sz w:val="22"/>
                <w:szCs w:val="22"/>
              </w:rPr>
              <w:t>в т.ч.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3722,3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4350,0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4998,2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tabs>
                <w:tab w:val="left" w:pos="566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13070,5</w:t>
            </w:r>
          </w:p>
        </w:tc>
      </w:tr>
      <w:tr w:rsidR="00C611EE" w:rsidRPr="009F4932" w:rsidTr="009F4932">
        <w:tc>
          <w:tcPr>
            <w:tcW w:w="567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C611EE" w:rsidRPr="009F4932" w:rsidRDefault="00C611EE" w:rsidP="002F286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C611EE" w:rsidRPr="009F4932" w:rsidRDefault="00C611EE" w:rsidP="00D12ED7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jc w:val="both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Расходы  бюджета района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3722,3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4350,0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4998,2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tabs>
                <w:tab w:val="left" w:pos="566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13070,5</w:t>
            </w:r>
          </w:p>
        </w:tc>
      </w:tr>
      <w:tr w:rsidR="00C611EE" w:rsidRPr="009F4932" w:rsidTr="009F4932">
        <w:trPr>
          <w:trHeight w:val="95"/>
        </w:trPr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F4932">
              <w:rPr>
                <w:sz w:val="22"/>
                <w:szCs w:val="22"/>
              </w:rPr>
              <w:t>Подпрог</w:t>
            </w:r>
            <w:r w:rsidR="009F4932" w:rsidRPr="009F4932">
              <w:rPr>
                <w:sz w:val="22"/>
                <w:szCs w:val="22"/>
              </w:rPr>
              <w:t>-</w:t>
            </w:r>
            <w:r w:rsidRPr="009F4932">
              <w:rPr>
                <w:sz w:val="22"/>
                <w:szCs w:val="22"/>
              </w:rPr>
              <w:t>рамма</w:t>
            </w:r>
            <w:proofErr w:type="spellEnd"/>
            <w:proofErr w:type="gramEnd"/>
            <w:r w:rsidRPr="009F4932">
              <w:rPr>
                <w:sz w:val="22"/>
                <w:szCs w:val="22"/>
              </w:rPr>
              <w:t xml:space="preserve"> 6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«Обеспечение реализации муниципальной программы »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F4932" w:rsidRPr="009F4932" w:rsidRDefault="00C611EE">
            <w:pPr>
              <w:pStyle w:val="af2"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9F4932">
              <w:rPr>
                <w:bCs/>
                <w:sz w:val="22"/>
                <w:szCs w:val="22"/>
              </w:rPr>
              <w:t xml:space="preserve">Всего, </w:t>
            </w:r>
          </w:p>
          <w:p w:rsidR="00C611EE" w:rsidRPr="009F4932" w:rsidRDefault="00C611EE">
            <w:pPr>
              <w:pStyle w:val="af2"/>
              <w:spacing w:line="276" w:lineRule="auto"/>
              <w:jc w:val="both"/>
              <w:rPr>
                <w:sz w:val="22"/>
                <w:szCs w:val="22"/>
              </w:rPr>
            </w:pPr>
            <w:r w:rsidRPr="009F4932">
              <w:rPr>
                <w:bCs/>
                <w:sz w:val="22"/>
                <w:szCs w:val="22"/>
              </w:rPr>
              <w:t>в т.ч.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1214,8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tabs>
                <w:tab w:val="left" w:pos="51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1214,8</w:t>
            </w:r>
          </w:p>
        </w:tc>
      </w:tr>
      <w:tr w:rsidR="00C611EE" w:rsidRPr="009F4932" w:rsidTr="009F4932">
        <w:tc>
          <w:tcPr>
            <w:tcW w:w="567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611EE" w:rsidRPr="009F4932" w:rsidRDefault="00C611EE" w:rsidP="002F2865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C611EE" w:rsidRPr="009F4932" w:rsidRDefault="00C611EE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C611EE" w:rsidRPr="009F4932" w:rsidRDefault="00C611EE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>
            <w:pPr>
              <w:pStyle w:val="af2"/>
              <w:spacing w:line="276" w:lineRule="auto"/>
              <w:jc w:val="both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Расходы  бюджета района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1214,8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pStyle w:val="af2"/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D12ED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F4932">
              <w:rPr>
                <w:color w:val="000000"/>
                <w:sz w:val="22"/>
                <w:szCs w:val="22"/>
              </w:rPr>
              <w:t>1214,8</w:t>
            </w:r>
          </w:p>
        </w:tc>
      </w:tr>
    </w:tbl>
    <w:p w:rsidR="00594241" w:rsidRDefault="00594241" w:rsidP="00577EED">
      <w:pPr>
        <w:pStyle w:val="af2"/>
        <w:rPr>
          <w:sz w:val="22"/>
          <w:szCs w:val="22"/>
        </w:rPr>
      </w:pPr>
    </w:p>
    <w:p w:rsidR="00577EED" w:rsidRDefault="00577EED" w:rsidP="009F4932">
      <w:pPr>
        <w:pStyle w:val="af2"/>
        <w:jc w:val="both"/>
        <w:rPr>
          <w:sz w:val="22"/>
          <w:szCs w:val="22"/>
        </w:rPr>
      </w:pPr>
      <w:r>
        <w:rPr>
          <w:sz w:val="22"/>
          <w:szCs w:val="22"/>
        </w:rPr>
        <w:t>*В том числе в 2017 году 50000,00 рублей государственная поддержка лучших работников муниципальных учреждений культуры</w:t>
      </w:r>
    </w:p>
    <w:p w:rsidR="00577EED" w:rsidRDefault="00577EED" w:rsidP="009F4932">
      <w:pPr>
        <w:pStyle w:val="af2"/>
        <w:jc w:val="both"/>
        <w:rPr>
          <w:sz w:val="22"/>
          <w:szCs w:val="22"/>
        </w:rPr>
      </w:pPr>
      <w:r>
        <w:rPr>
          <w:sz w:val="22"/>
          <w:szCs w:val="22"/>
        </w:rPr>
        <w:t>12071,43 рублей комплектование книжных фондов муниципальных общедоступных библиотек</w:t>
      </w:r>
    </w:p>
    <w:p w:rsidR="00577EED" w:rsidRDefault="00577EED" w:rsidP="009F4932">
      <w:pPr>
        <w:pStyle w:val="af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635,00 рублей </w:t>
      </w:r>
      <w:proofErr w:type="spellStart"/>
      <w:r>
        <w:rPr>
          <w:sz w:val="22"/>
          <w:szCs w:val="22"/>
        </w:rPr>
        <w:t>софинансирование</w:t>
      </w:r>
      <w:proofErr w:type="spellEnd"/>
      <w:r>
        <w:rPr>
          <w:sz w:val="22"/>
          <w:szCs w:val="22"/>
        </w:rPr>
        <w:t xml:space="preserve"> комплектования книжных фондов библиотек</w:t>
      </w:r>
    </w:p>
    <w:p w:rsidR="00577EED" w:rsidRPr="002B6A41" w:rsidRDefault="00577EED" w:rsidP="009F4932">
      <w:pPr>
        <w:pStyle w:val="af2"/>
        <w:jc w:val="both"/>
        <w:rPr>
          <w:color w:val="000000" w:themeColor="text1"/>
          <w:sz w:val="22"/>
          <w:szCs w:val="22"/>
        </w:rPr>
      </w:pPr>
      <w:r>
        <w:rPr>
          <w:bCs/>
          <w:color w:val="FF0000"/>
          <w:sz w:val="22"/>
          <w:szCs w:val="22"/>
        </w:rPr>
        <w:t xml:space="preserve"> </w:t>
      </w:r>
      <w:r w:rsidRPr="002B6A41">
        <w:rPr>
          <w:bCs/>
          <w:color w:val="000000" w:themeColor="text1"/>
          <w:sz w:val="22"/>
          <w:szCs w:val="22"/>
        </w:rPr>
        <w:t xml:space="preserve">в 2018 году 18725,00 рублей </w:t>
      </w:r>
      <w:r w:rsidRPr="002B6A41">
        <w:rPr>
          <w:color w:val="000000" w:themeColor="text1"/>
          <w:sz w:val="22"/>
          <w:szCs w:val="22"/>
        </w:rPr>
        <w:t>комплектование книжных фондов муниципальных общедоступных библиотек</w:t>
      </w:r>
    </w:p>
    <w:p w:rsidR="00577EED" w:rsidRPr="009F4932" w:rsidRDefault="00577EED" w:rsidP="009F4932">
      <w:pPr>
        <w:pStyle w:val="af2"/>
        <w:jc w:val="both"/>
        <w:rPr>
          <w:b/>
          <w:bCs/>
          <w:color w:val="auto"/>
          <w:sz w:val="22"/>
          <w:szCs w:val="22"/>
        </w:rPr>
      </w:pPr>
      <w:r w:rsidRPr="009F4932">
        <w:rPr>
          <w:color w:val="auto"/>
          <w:sz w:val="22"/>
          <w:szCs w:val="22"/>
        </w:rPr>
        <w:lastRenderedPageBreak/>
        <w:t xml:space="preserve">986,00 рублей </w:t>
      </w:r>
      <w:proofErr w:type="spellStart"/>
      <w:r w:rsidRPr="009F4932">
        <w:rPr>
          <w:color w:val="auto"/>
          <w:sz w:val="22"/>
          <w:szCs w:val="22"/>
        </w:rPr>
        <w:t>софинансирование</w:t>
      </w:r>
      <w:proofErr w:type="spellEnd"/>
      <w:r w:rsidRPr="009F4932">
        <w:rPr>
          <w:color w:val="auto"/>
          <w:sz w:val="22"/>
          <w:szCs w:val="22"/>
        </w:rPr>
        <w:t xml:space="preserve"> комплектования книжных фондов библиотек</w:t>
      </w:r>
    </w:p>
    <w:p w:rsidR="00577EED" w:rsidRPr="009F4932" w:rsidRDefault="00577EED" w:rsidP="009F4932">
      <w:pPr>
        <w:pStyle w:val="af2"/>
        <w:jc w:val="both"/>
        <w:rPr>
          <w:b/>
          <w:bCs/>
          <w:color w:val="auto"/>
          <w:sz w:val="22"/>
          <w:szCs w:val="22"/>
        </w:rPr>
      </w:pPr>
      <w:r w:rsidRPr="009F4932">
        <w:rPr>
          <w:b/>
          <w:color w:val="auto"/>
          <w:sz w:val="22"/>
          <w:szCs w:val="22"/>
        </w:rPr>
        <w:t xml:space="preserve"> </w:t>
      </w:r>
      <w:r w:rsidRPr="009F4932">
        <w:rPr>
          <w:color w:val="auto"/>
          <w:sz w:val="22"/>
          <w:szCs w:val="22"/>
        </w:rPr>
        <w:t>545490,00  рублей на обеспечение развития и укрепления материально-технической базы домов культуры</w:t>
      </w:r>
    </w:p>
    <w:p w:rsidR="00577EED" w:rsidRPr="009F4932" w:rsidRDefault="00577EED" w:rsidP="009F4932">
      <w:pPr>
        <w:pStyle w:val="af2"/>
        <w:jc w:val="both"/>
        <w:rPr>
          <w:color w:val="auto"/>
          <w:sz w:val="22"/>
          <w:szCs w:val="22"/>
        </w:rPr>
      </w:pPr>
      <w:r w:rsidRPr="009F4932">
        <w:rPr>
          <w:color w:val="auto"/>
          <w:sz w:val="22"/>
          <w:szCs w:val="22"/>
        </w:rPr>
        <w:t>5510,0</w:t>
      </w:r>
      <w:r w:rsidR="00643579" w:rsidRPr="009F4932">
        <w:rPr>
          <w:color w:val="auto"/>
          <w:sz w:val="22"/>
          <w:szCs w:val="22"/>
        </w:rPr>
        <w:t>0</w:t>
      </w:r>
      <w:r w:rsidRPr="009F4932">
        <w:rPr>
          <w:color w:val="auto"/>
          <w:sz w:val="22"/>
          <w:szCs w:val="22"/>
        </w:rPr>
        <w:t xml:space="preserve"> рублей </w:t>
      </w:r>
      <w:proofErr w:type="spellStart"/>
      <w:r w:rsidRPr="009F4932">
        <w:rPr>
          <w:color w:val="auto"/>
          <w:sz w:val="22"/>
          <w:szCs w:val="22"/>
        </w:rPr>
        <w:t>софинанирование</w:t>
      </w:r>
      <w:proofErr w:type="spellEnd"/>
      <w:r w:rsidRPr="009F4932">
        <w:rPr>
          <w:color w:val="auto"/>
          <w:sz w:val="22"/>
          <w:szCs w:val="22"/>
        </w:rPr>
        <w:t xml:space="preserve"> обеспечения  развития и укрепления материально-технической базы домов культуры</w:t>
      </w:r>
      <w:r w:rsidR="00643579" w:rsidRPr="009F4932">
        <w:rPr>
          <w:color w:val="auto"/>
          <w:sz w:val="22"/>
          <w:szCs w:val="22"/>
        </w:rPr>
        <w:t xml:space="preserve"> в населенных пунктах с числом жителей до 50 тысяч человек</w:t>
      </w:r>
    </w:p>
    <w:p w:rsidR="00577EED" w:rsidRPr="009F4932" w:rsidRDefault="003854CC" w:rsidP="009F4932">
      <w:pPr>
        <w:pStyle w:val="af2"/>
        <w:jc w:val="both"/>
        <w:rPr>
          <w:color w:val="auto"/>
          <w:sz w:val="20"/>
          <w:szCs w:val="20"/>
        </w:rPr>
      </w:pPr>
      <w:r w:rsidRPr="009F4932">
        <w:rPr>
          <w:color w:val="auto"/>
          <w:sz w:val="20"/>
          <w:szCs w:val="20"/>
        </w:rPr>
        <w:t>3613300</w:t>
      </w:r>
      <w:r w:rsidR="00643579" w:rsidRPr="009F4932">
        <w:rPr>
          <w:color w:val="auto"/>
          <w:sz w:val="20"/>
          <w:szCs w:val="20"/>
        </w:rPr>
        <w:t>,00</w:t>
      </w:r>
      <w:r w:rsidRPr="009F4932">
        <w:rPr>
          <w:color w:val="auto"/>
          <w:sz w:val="20"/>
          <w:szCs w:val="20"/>
        </w:rPr>
        <w:t xml:space="preserve"> рублей </w:t>
      </w:r>
      <w:r w:rsidR="00D457F1" w:rsidRPr="009F4932">
        <w:rPr>
          <w:color w:val="auto"/>
          <w:sz w:val="20"/>
          <w:szCs w:val="20"/>
        </w:rPr>
        <w:t xml:space="preserve"> </w:t>
      </w:r>
      <w:r w:rsidR="00961DCE">
        <w:rPr>
          <w:color w:val="auto"/>
          <w:sz w:val="20"/>
          <w:szCs w:val="20"/>
        </w:rPr>
        <w:t xml:space="preserve">капитальный ремонт дома культуры </w:t>
      </w:r>
      <w:proofErr w:type="gramStart"/>
      <w:r w:rsidR="00961DCE">
        <w:rPr>
          <w:color w:val="auto"/>
          <w:sz w:val="20"/>
          <w:szCs w:val="20"/>
        </w:rPr>
        <w:t>в</w:t>
      </w:r>
      <w:proofErr w:type="gramEnd"/>
      <w:r w:rsidR="00961DCE">
        <w:rPr>
          <w:color w:val="auto"/>
          <w:sz w:val="20"/>
          <w:szCs w:val="20"/>
        </w:rPr>
        <w:t xml:space="preserve"> с. Устье</w:t>
      </w:r>
      <w:r w:rsidR="00D457F1" w:rsidRPr="009F4932">
        <w:rPr>
          <w:color w:val="auto"/>
          <w:sz w:val="20"/>
          <w:szCs w:val="20"/>
        </w:rPr>
        <w:t>.</w:t>
      </w:r>
    </w:p>
    <w:p w:rsidR="00577EED" w:rsidRPr="009F4932" w:rsidRDefault="00961DCE" w:rsidP="009F4932">
      <w:pPr>
        <w:pStyle w:val="af2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190200,00  рублей капитальный ремонт дома культуры </w:t>
      </w:r>
      <w:proofErr w:type="gramStart"/>
      <w:r>
        <w:rPr>
          <w:color w:val="auto"/>
          <w:sz w:val="20"/>
          <w:szCs w:val="20"/>
        </w:rPr>
        <w:t>в</w:t>
      </w:r>
      <w:proofErr w:type="gramEnd"/>
      <w:r>
        <w:rPr>
          <w:color w:val="auto"/>
          <w:sz w:val="20"/>
          <w:szCs w:val="20"/>
        </w:rPr>
        <w:t xml:space="preserve"> с. Устье.</w:t>
      </w:r>
    </w:p>
    <w:p w:rsidR="002B6A41" w:rsidRPr="009F4932" w:rsidRDefault="002B6A41" w:rsidP="009F4932">
      <w:pPr>
        <w:pStyle w:val="af2"/>
        <w:jc w:val="both"/>
        <w:rPr>
          <w:color w:val="auto"/>
          <w:sz w:val="22"/>
          <w:szCs w:val="22"/>
        </w:rPr>
      </w:pPr>
      <w:r w:rsidRPr="009F4932">
        <w:rPr>
          <w:color w:val="auto"/>
          <w:sz w:val="22"/>
          <w:szCs w:val="22"/>
        </w:rPr>
        <w:t>50000,00 рублей государственная поддержка лучших р</w:t>
      </w:r>
      <w:r w:rsidR="007B0B05" w:rsidRPr="009F4932">
        <w:rPr>
          <w:color w:val="auto"/>
          <w:sz w:val="22"/>
          <w:szCs w:val="22"/>
        </w:rPr>
        <w:t xml:space="preserve">аботников сельских </w:t>
      </w:r>
      <w:r w:rsidRPr="009F4932">
        <w:rPr>
          <w:color w:val="auto"/>
          <w:sz w:val="22"/>
          <w:szCs w:val="22"/>
        </w:rPr>
        <w:t>учреждений культуры</w:t>
      </w:r>
    </w:p>
    <w:p w:rsidR="00577EED" w:rsidRPr="002A3B8A" w:rsidRDefault="009F4932" w:rsidP="009F4932">
      <w:pPr>
        <w:pStyle w:val="af2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C37A5">
        <w:rPr>
          <w:sz w:val="26"/>
          <w:szCs w:val="26"/>
        </w:rPr>
        <w:t>1.5</w:t>
      </w:r>
      <w:r w:rsidR="00801C51">
        <w:rPr>
          <w:sz w:val="26"/>
          <w:szCs w:val="26"/>
        </w:rPr>
        <w:t>. Позицию</w:t>
      </w:r>
      <w:r w:rsidR="00577EED" w:rsidRPr="002A3B8A">
        <w:rPr>
          <w:sz w:val="26"/>
          <w:szCs w:val="26"/>
        </w:rPr>
        <w:t xml:space="preserve">  «Объемы бюджетных ассигнований подпрограммы 1» паспорта подпрограммы 1 «Развитие </w:t>
      </w:r>
      <w:proofErr w:type="spellStart"/>
      <w:r w:rsidR="00577EED" w:rsidRPr="002A3B8A">
        <w:rPr>
          <w:sz w:val="26"/>
          <w:szCs w:val="26"/>
        </w:rPr>
        <w:t>культурно-досуговой</w:t>
      </w:r>
      <w:proofErr w:type="spellEnd"/>
      <w:r w:rsidR="00577EED" w:rsidRPr="002A3B8A">
        <w:rPr>
          <w:sz w:val="26"/>
          <w:szCs w:val="26"/>
        </w:rPr>
        <w:t xml:space="preserve"> деятельности» изложить в следующей редакции:</w:t>
      </w:r>
    </w:p>
    <w:tbl>
      <w:tblPr>
        <w:tblW w:w="9498" w:type="dxa"/>
        <w:tblInd w:w="60" w:type="dxa"/>
        <w:tblBorders>
          <w:top w:val="single" w:sz="4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0" w:type="dxa"/>
          <w:right w:w="60" w:type="dxa"/>
        </w:tblCellMar>
        <w:tblLook w:val="04A0"/>
      </w:tblPr>
      <w:tblGrid>
        <w:gridCol w:w="2424"/>
        <w:gridCol w:w="7074"/>
      </w:tblGrid>
      <w:tr w:rsidR="00577EED" w:rsidRPr="009F4932" w:rsidTr="009F4932">
        <w:tc>
          <w:tcPr>
            <w:tcW w:w="24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9F4932" w:rsidRDefault="00577EED">
            <w:pPr>
              <w:pStyle w:val="af2"/>
              <w:spacing w:line="276" w:lineRule="auto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Объемы бюджетных ассигнований подпрограммы 1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9F4932" w:rsidRDefault="00D12ED7" w:rsidP="00D12ED7">
            <w:pPr>
              <w:pStyle w:val="af2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 xml:space="preserve">     </w:t>
            </w:r>
            <w:r w:rsidR="00577EED" w:rsidRPr="009F4932">
              <w:rPr>
                <w:color w:val="auto"/>
                <w:sz w:val="22"/>
                <w:szCs w:val="22"/>
              </w:rPr>
              <w:t xml:space="preserve">Подпрограмма 1 предполагает финансирование за счет средств </w:t>
            </w:r>
            <w:r w:rsidR="003854CC" w:rsidRPr="009F4932">
              <w:rPr>
                <w:color w:val="auto"/>
                <w:sz w:val="22"/>
                <w:szCs w:val="22"/>
              </w:rPr>
              <w:t xml:space="preserve"> бюджета района в сумме –3</w:t>
            </w:r>
            <w:r w:rsidR="00801C51" w:rsidRPr="009F4932">
              <w:rPr>
                <w:color w:val="auto"/>
                <w:sz w:val="22"/>
                <w:szCs w:val="22"/>
              </w:rPr>
              <w:t>1922,1</w:t>
            </w:r>
            <w:r w:rsidR="003854CC" w:rsidRPr="009F4932">
              <w:rPr>
                <w:color w:val="auto"/>
                <w:sz w:val="22"/>
                <w:szCs w:val="22"/>
              </w:rPr>
              <w:t xml:space="preserve"> </w:t>
            </w:r>
            <w:r w:rsidR="00577EED" w:rsidRPr="009F4932">
              <w:rPr>
                <w:color w:val="auto"/>
                <w:sz w:val="22"/>
                <w:szCs w:val="22"/>
              </w:rPr>
              <w:t>тыс. рублей, в том числе по годам:</w:t>
            </w:r>
          </w:p>
          <w:p w:rsidR="00577EED" w:rsidRPr="009F4932" w:rsidRDefault="00577EED">
            <w:pPr>
              <w:pStyle w:val="af2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2016 год –9708,9 тыс. рублей;</w:t>
            </w:r>
          </w:p>
          <w:p w:rsidR="00577EED" w:rsidRPr="009F4932" w:rsidRDefault="00577EED">
            <w:pPr>
              <w:pStyle w:val="af2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2017 год –11031,8 тыс. рублей;</w:t>
            </w:r>
          </w:p>
          <w:p w:rsidR="00577EED" w:rsidRPr="009F4932" w:rsidRDefault="003854CC">
            <w:pPr>
              <w:pStyle w:val="af2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2018 год –1</w:t>
            </w:r>
            <w:r w:rsidR="00801C51" w:rsidRPr="009F4932">
              <w:rPr>
                <w:color w:val="auto"/>
                <w:sz w:val="22"/>
                <w:szCs w:val="22"/>
              </w:rPr>
              <w:t>1181,4</w:t>
            </w:r>
            <w:r w:rsidR="006D4180" w:rsidRPr="009F4932">
              <w:rPr>
                <w:color w:val="auto"/>
                <w:sz w:val="22"/>
                <w:szCs w:val="22"/>
              </w:rPr>
              <w:t xml:space="preserve"> </w:t>
            </w:r>
            <w:r w:rsidR="00577EED" w:rsidRPr="009F4932">
              <w:rPr>
                <w:color w:val="auto"/>
                <w:sz w:val="22"/>
                <w:szCs w:val="22"/>
              </w:rPr>
              <w:t>тыс. рублей</w:t>
            </w:r>
            <w:r w:rsidR="009F4932">
              <w:rPr>
                <w:color w:val="auto"/>
                <w:sz w:val="22"/>
                <w:szCs w:val="22"/>
              </w:rPr>
              <w:t>.</w:t>
            </w:r>
          </w:p>
        </w:tc>
      </w:tr>
    </w:tbl>
    <w:p w:rsidR="00577EED" w:rsidRDefault="007B0B05" w:rsidP="009F4932">
      <w:pPr>
        <w:pStyle w:val="af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9F4932">
        <w:rPr>
          <w:sz w:val="26"/>
          <w:szCs w:val="26"/>
        </w:rPr>
        <w:tab/>
      </w:r>
      <w:r w:rsidR="00801C51">
        <w:rPr>
          <w:sz w:val="26"/>
          <w:szCs w:val="26"/>
        </w:rPr>
        <w:t>1.6</w:t>
      </w:r>
      <w:r w:rsidR="00577EED">
        <w:rPr>
          <w:sz w:val="26"/>
          <w:szCs w:val="26"/>
        </w:rPr>
        <w:t>. Позицию</w:t>
      </w:r>
      <w:r>
        <w:rPr>
          <w:sz w:val="26"/>
          <w:szCs w:val="26"/>
        </w:rPr>
        <w:t xml:space="preserve"> </w:t>
      </w:r>
      <w:r w:rsidR="00577EED">
        <w:rPr>
          <w:sz w:val="26"/>
          <w:szCs w:val="26"/>
        </w:rPr>
        <w:t xml:space="preserve"> «Объемы бюджетных ассигнований подпрограммы 2</w:t>
      </w:r>
      <w:r w:rsidR="00577EED">
        <w:rPr>
          <w:bCs/>
          <w:sz w:val="26"/>
          <w:szCs w:val="26"/>
        </w:rPr>
        <w:t xml:space="preserve">» </w:t>
      </w:r>
      <w:r>
        <w:rPr>
          <w:bCs/>
          <w:sz w:val="26"/>
          <w:szCs w:val="26"/>
        </w:rPr>
        <w:t xml:space="preserve"> </w:t>
      </w:r>
      <w:r w:rsidR="00577EED">
        <w:rPr>
          <w:bCs/>
          <w:sz w:val="26"/>
          <w:szCs w:val="26"/>
        </w:rPr>
        <w:t>паспорта подпрограммы</w:t>
      </w:r>
      <w:r>
        <w:rPr>
          <w:bCs/>
          <w:sz w:val="26"/>
          <w:szCs w:val="26"/>
        </w:rPr>
        <w:t xml:space="preserve"> </w:t>
      </w:r>
      <w:r w:rsidR="00577EED">
        <w:rPr>
          <w:bCs/>
          <w:sz w:val="26"/>
          <w:szCs w:val="26"/>
        </w:rPr>
        <w:t xml:space="preserve"> 2</w:t>
      </w:r>
      <w:r>
        <w:rPr>
          <w:bCs/>
          <w:sz w:val="26"/>
          <w:szCs w:val="26"/>
        </w:rPr>
        <w:t xml:space="preserve"> </w:t>
      </w:r>
      <w:r w:rsidR="00577EED">
        <w:rPr>
          <w:bCs/>
          <w:sz w:val="26"/>
          <w:szCs w:val="26"/>
        </w:rPr>
        <w:t xml:space="preserve"> «Развитие музейной деятельности»</w:t>
      </w:r>
      <w:r>
        <w:rPr>
          <w:bCs/>
          <w:sz w:val="26"/>
          <w:szCs w:val="26"/>
        </w:rPr>
        <w:t xml:space="preserve"> </w:t>
      </w:r>
      <w:r w:rsidR="00577EED"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изложить  в  следующей </w:t>
      </w:r>
      <w:r w:rsidR="00577EED">
        <w:rPr>
          <w:sz w:val="26"/>
          <w:szCs w:val="26"/>
        </w:rPr>
        <w:t>редакции:</w:t>
      </w:r>
    </w:p>
    <w:tbl>
      <w:tblPr>
        <w:tblW w:w="9498" w:type="dxa"/>
        <w:tblInd w:w="60" w:type="dxa"/>
        <w:tblBorders>
          <w:top w:val="single" w:sz="4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0" w:type="dxa"/>
          <w:right w:w="60" w:type="dxa"/>
        </w:tblCellMar>
        <w:tblLook w:val="04A0"/>
      </w:tblPr>
      <w:tblGrid>
        <w:gridCol w:w="2424"/>
        <w:gridCol w:w="7074"/>
      </w:tblGrid>
      <w:tr w:rsidR="00577EED" w:rsidRPr="009F4932" w:rsidTr="009F4932">
        <w:tc>
          <w:tcPr>
            <w:tcW w:w="24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9F4932" w:rsidRDefault="00577EED">
            <w:pPr>
              <w:pStyle w:val="af2"/>
              <w:spacing w:line="276" w:lineRule="auto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Объемы бюджетных ассигнований подпрограммы 2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9F4932" w:rsidRDefault="00577EED">
            <w:pPr>
              <w:pStyle w:val="af2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Подпрограмма 2 предполагает финансирование за счет средств  бюджета района в сумме –</w:t>
            </w:r>
            <w:r w:rsidR="000C61D7" w:rsidRPr="009F4932">
              <w:rPr>
                <w:color w:val="auto"/>
                <w:sz w:val="22"/>
                <w:szCs w:val="22"/>
              </w:rPr>
              <w:t>5</w:t>
            </w:r>
            <w:r w:rsidR="00801C51" w:rsidRPr="009F4932">
              <w:rPr>
                <w:color w:val="auto"/>
                <w:sz w:val="22"/>
                <w:szCs w:val="22"/>
              </w:rPr>
              <w:t>540,6</w:t>
            </w:r>
            <w:r w:rsidRPr="009F4932">
              <w:rPr>
                <w:color w:val="auto"/>
                <w:sz w:val="22"/>
                <w:szCs w:val="22"/>
              </w:rPr>
              <w:t xml:space="preserve"> тыс. рублей, в том числе по годам:</w:t>
            </w:r>
          </w:p>
          <w:p w:rsidR="00577EED" w:rsidRPr="009F4932" w:rsidRDefault="00577EED">
            <w:pPr>
              <w:pStyle w:val="af2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2016 год –1531,5 тыс. рублей;</w:t>
            </w:r>
          </w:p>
          <w:p w:rsidR="00577EED" w:rsidRPr="009F4932" w:rsidRDefault="00577EED">
            <w:pPr>
              <w:pStyle w:val="af2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2017 год –1887,6 тыс. рублей;</w:t>
            </w:r>
          </w:p>
          <w:p w:rsidR="00577EED" w:rsidRPr="009F4932" w:rsidRDefault="003854CC">
            <w:pPr>
              <w:pStyle w:val="af2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2018 год –</w:t>
            </w:r>
            <w:r w:rsidR="00801C51" w:rsidRPr="009F4932">
              <w:rPr>
                <w:color w:val="auto"/>
                <w:sz w:val="22"/>
                <w:szCs w:val="22"/>
              </w:rPr>
              <w:t>2121,5</w:t>
            </w:r>
            <w:r w:rsidR="009F4932">
              <w:rPr>
                <w:color w:val="auto"/>
                <w:sz w:val="22"/>
                <w:szCs w:val="22"/>
              </w:rPr>
              <w:t xml:space="preserve"> тыс. рублей.</w:t>
            </w:r>
          </w:p>
        </w:tc>
      </w:tr>
    </w:tbl>
    <w:p w:rsidR="00577EED" w:rsidRDefault="009F4932" w:rsidP="009F4932">
      <w:pPr>
        <w:pStyle w:val="af2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801C51">
        <w:rPr>
          <w:sz w:val="26"/>
          <w:szCs w:val="26"/>
        </w:rPr>
        <w:t>1.7</w:t>
      </w:r>
      <w:r w:rsidR="00577EED">
        <w:rPr>
          <w:sz w:val="26"/>
          <w:szCs w:val="26"/>
        </w:rPr>
        <w:t>. Позицию «Объемы бюджетных ассигнований подпрограммы 3</w:t>
      </w:r>
      <w:r w:rsidR="00577EED">
        <w:rPr>
          <w:bCs/>
          <w:sz w:val="26"/>
          <w:szCs w:val="26"/>
        </w:rPr>
        <w:t xml:space="preserve">» паспорта подпрограммы 3 «Развитие библиотечного обслуживания населения» </w:t>
      </w:r>
      <w:r w:rsidR="00577EED">
        <w:rPr>
          <w:sz w:val="26"/>
          <w:szCs w:val="26"/>
        </w:rPr>
        <w:t>изложить в  следующей редакции:</w:t>
      </w:r>
    </w:p>
    <w:tbl>
      <w:tblPr>
        <w:tblW w:w="9498" w:type="dxa"/>
        <w:tblInd w:w="60" w:type="dxa"/>
        <w:tblBorders>
          <w:top w:val="single" w:sz="4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0" w:type="dxa"/>
          <w:right w:w="60" w:type="dxa"/>
        </w:tblCellMar>
        <w:tblLook w:val="04A0"/>
      </w:tblPr>
      <w:tblGrid>
        <w:gridCol w:w="2424"/>
        <w:gridCol w:w="7074"/>
      </w:tblGrid>
      <w:tr w:rsidR="00577EED" w:rsidRPr="009F4932" w:rsidTr="009F4932">
        <w:tc>
          <w:tcPr>
            <w:tcW w:w="24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9F4932" w:rsidRDefault="00577EED">
            <w:pPr>
              <w:pStyle w:val="af2"/>
              <w:spacing w:line="276" w:lineRule="auto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Объемы бюджетных ассигнований подпрограммы 3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EED" w:rsidRPr="009F4932" w:rsidRDefault="00577EED">
            <w:pPr>
              <w:pStyle w:val="af2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Подпрограмма 3 предполагает финансирование за счет средств  бюджет</w:t>
            </w:r>
            <w:r w:rsidR="003854CC" w:rsidRPr="009F4932">
              <w:rPr>
                <w:color w:val="auto"/>
                <w:sz w:val="22"/>
                <w:szCs w:val="22"/>
              </w:rPr>
              <w:t>а района в сумме –1</w:t>
            </w:r>
            <w:r w:rsidR="00801C51" w:rsidRPr="009F4932">
              <w:rPr>
                <w:color w:val="auto"/>
                <w:sz w:val="22"/>
                <w:szCs w:val="22"/>
              </w:rPr>
              <w:t xml:space="preserve">5876,4 </w:t>
            </w:r>
            <w:r w:rsidRPr="009F4932">
              <w:rPr>
                <w:color w:val="auto"/>
                <w:sz w:val="22"/>
                <w:szCs w:val="22"/>
              </w:rPr>
              <w:t>тыс. рублей, в том числе по годам:</w:t>
            </w:r>
          </w:p>
          <w:p w:rsidR="00577EED" w:rsidRPr="009F4932" w:rsidRDefault="00577EED">
            <w:pPr>
              <w:pStyle w:val="af2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2016 год –4184,7 тыс. рублей;</w:t>
            </w:r>
          </w:p>
          <w:p w:rsidR="00577EED" w:rsidRPr="009F4932" w:rsidRDefault="00577EED">
            <w:pPr>
              <w:pStyle w:val="af2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2017 год –5414,3</w:t>
            </w:r>
            <w:r w:rsidR="00801C51" w:rsidRPr="009F4932">
              <w:rPr>
                <w:color w:val="auto"/>
                <w:sz w:val="22"/>
                <w:szCs w:val="22"/>
              </w:rPr>
              <w:t xml:space="preserve"> </w:t>
            </w:r>
            <w:r w:rsidRPr="009F4932">
              <w:rPr>
                <w:color w:val="auto"/>
                <w:sz w:val="22"/>
                <w:szCs w:val="22"/>
              </w:rPr>
              <w:t>тыс. рублей;</w:t>
            </w:r>
          </w:p>
          <w:p w:rsidR="00577EED" w:rsidRPr="009F4932" w:rsidRDefault="003854CC">
            <w:pPr>
              <w:pStyle w:val="af2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2018 год –6</w:t>
            </w:r>
            <w:r w:rsidR="00801C51" w:rsidRPr="009F4932">
              <w:rPr>
                <w:color w:val="auto"/>
                <w:sz w:val="22"/>
                <w:szCs w:val="22"/>
              </w:rPr>
              <w:t xml:space="preserve">277,4 </w:t>
            </w:r>
            <w:r w:rsidR="009F4932">
              <w:rPr>
                <w:color w:val="auto"/>
                <w:sz w:val="22"/>
                <w:szCs w:val="22"/>
              </w:rPr>
              <w:t>тыс. рублей.</w:t>
            </w:r>
          </w:p>
        </w:tc>
      </w:tr>
    </w:tbl>
    <w:p w:rsidR="00C611EE" w:rsidRDefault="00C44E63" w:rsidP="009F4932">
      <w:pPr>
        <w:pStyle w:val="af2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  </w:t>
      </w:r>
      <w:r w:rsidR="009F4932">
        <w:rPr>
          <w:sz w:val="26"/>
          <w:szCs w:val="26"/>
        </w:rPr>
        <w:tab/>
      </w:r>
      <w:r w:rsidR="00C611EE">
        <w:rPr>
          <w:sz w:val="26"/>
          <w:szCs w:val="26"/>
        </w:rPr>
        <w:t>1.8. Позицию «Объемы бюджетных ассигнований подпрограммы 3</w:t>
      </w:r>
      <w:r w:rsidR="00C611EE">
        <w:rPr>
          <w:bCs/>
          <w:sz w:val="26"/>
          <w:szCs w:val="26"/>
        </w:rPr>
        <w:t xml:space="preserve">» паспорта подпрограммы 4 «Молодежь Усть-Кубинского  муниципального района» </w:t>
      </w:r>
      <w:r w:rsidR="00C611EE">
        <w:rPr>
          <w:sz w:val="26"/>
          <w:szCs w:val="26"/>
        </w:rPr>
        <w:t>изложить в  следующей редакции:</w:t>
      </w:r>
    </w:p>
    <w:tbl>
      <w:tblPr>
        <w:tblW w:w="9498" w:type="dxa"/>
        <w:tblInd w:w="60" w:type="dxa"/>
        <w:tblBorders>
          <w:top w:val="single" w:sz="4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0" w:type="dxa"/>
          <w:right w:w="60" w:type="dxa"/>
        </w:tblCellMar>
        <w:tblLook w:val="04A0"/>
      </w:tblPr>
      <w:tblGrid>
        <w:gridCol w:w="2424"/>
        <w:gridCol w:w="7074"/>
      </w:tblGrid>
      <w:tr w:rsidR="00C611EE" w:rsidRPr="009F4932" w:rsidTr="009F4932">
        <w:tc>
          <w:tcPr>
            <w:tcW w:w="24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09014C">
            <w:pPr>
              <w:pStyle w:val="af2"/>
              <w:spacing w:line="276" w:lineRule="auto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Объемы бюджетных ассигнований подпрограммы 4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611EE" w:rsidRPr="009F4932" w:rsidRDefault="00C611EE" w:rsidP="0009014C">
            <w:pPr>
              <w:pStyle w:val="af2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Подпрограмма 4 предполагает финансирование за счет средств  бюджета района в сумме –182,7 тыс. рублей, в том числе по годам:</w:t>
            </w:r>
          </w:p>
          <w:p w:rsidR="00C611EE" w:rsidRPr="009F4932" w:rsidRDefault="00C611EE" w:rsidP="0009014C">
            <w:pPr>
              <w:pStyle w:val="af2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2016 год –57,7 тыс. рублей;</w:t>
            </w:r>
          </w:p>
          <w:p w:rsidR="00C611EE" w:rsidRPr="009F4932" w:rsidRDefault="00C611EE" w:rsidP="0009014C">
            <w:pPr>
              <w:pStyle w:val="af2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>2017 год –50,0 тыс. рублей;</w:t>
            </w:r>
          </w:p>
          <w:p w:rsidR="00C611EE" w:rsidRPr="009F4932" w:rsidRDefault="00C611EE" w:rsidP="0009014C">
            <w:pPr>
              <w:pStyle w:val="af2"/>
              <w:spacing w:line="276" w:lineRule="auto"/>
              <w:ind w:firstLine="300"/>
              <w:jc w:val="both"/>
              <w:rPr>
                <w:color w:val="auto"/>
                <w:sz w:val="22"/>
                <w:szCs w:val="22"/>
              </w:rPr>
            </w:pPr>
            <w:r w:rsidRPr="009F4932">
              <w:rPr>
                <w:color w:val="auto"/>
                <w:sz w:val="22"/>
                <w:szCs w:val="22"/>
              </w:rPr>
              <w:t xml:space="preserve">2018 год –75,0 </w:t>
            </w:r>
            <w:r w:rsidR="009F4932">
              <w:rPr>
                <w:color w:val="auto"/>
                <w:sz w:val="22"/>
                <w:szCs w:val="22"/>
              </w:rPr>
              <w:t>тыс. рублей.</w:t>
            </w:r>
          </w:p>
        </w:tc>
      </w:tr>
    </w:tbl>
    <w:p w:rsidR="006F45EB" w:rsidRPr="00257F73" w:rsidRDefault="006F45EB" w:rsidP="006F45EB">
      <w:pPr>
        <w:pStyle w:val="af2"/>
        <w:jc w:val="both"/>
        <w:rPr>
          <w:color w:val="000000" w:themeColor="text1"/>
          <w:sz w:val="26"/>
          <w:szCs w:val="26"/>
        </w:rPr>
      </w:pPr>
      <w:r w:rsidRPr="00257F73">
        <w:rPr>
          <w:color w:val="000000" w:themeColor="text1"/>
          <w:sz w:val="26"/>
          <w:szCs w:val="26"/>
        </w:rPr>
        <w:tab/>
        <w:t xml:space="preserve">2. </w:t>
      </w:r>
      <w:proofErr w:type="gramStart"/>
      <w:r w:rsidRPr="00257F73">
        <w:rPr>
          <w:color w:val="000000" w:themeColor="text1"/>
          <w:sz w:val="26"/>
          <w:szCs w:val="26"/>
        </w:rPr>
        <w:t>Контроль за</w:t>
      </w:r>
      <w:proofErr w:type="gramEnd"/>
      <w:r w:rsidRPr="00257F73">
        <w:rPr>
          <w:color w:val="000000" w:themeColor="text1"/>
          <w:sz w:val="26"/>
          <w:szCs w:val="26"/>
        </w:rPr>
        <w:t xml:space="preserve"> выполнением настоящего постановления возложить на заместителя </w:t>
      </w:r>
      <w:r w:rsidR="00594241">
        <w:rPr>
          <w:color w:val="000000" w:themeColor="text1"/>
          <w:sz w:val="26"/>
          <w:szCs w:val="26"/>
        </w:rPr>
        <w:t xml:space="preserve"> </w:t>
      </w:r>
      <w:r w:rsidRPr="00257F73">
        <w:rPr>
          <w:color w:val="000000" w:themeColor="text1"/>
          <w:sz w:val="26"/>
          <w:szCs w:val="26"/>
        </w:rPr>
        <w:t>Главы администрации района, начальника отдела культуры, спорта и молодежи администрации района</w:t>
      </w:r>
      <w:r w:rsidR="00354321">
        <w:rPr>
          <w:color w:val="000000" w:themeColor="text1"/>
          <w:sz w:val="26"/>
          <w:szCs w:val="26"/>
        </w:rPr>
        <w:t xml:space="preserve"> </w:t>
      </w:r>
      <w:r w:rsidRPr="00257F73">
        <w:rPr>
          <w:color w:val="000000" w:themeColor="text1"/>
          <w:sz w:val="26"/>
          <w:szCs w:val="26"/>
        </w:rPr>
        <w:t xml:space="preserve">Е.Б.Комарову. </w:t>
      </w:r>
    </w:p>
    <w:p w:rsidR="006F45EB" w:rsidRDefault="006F45EB" w:rsidP="006F45EB">
      <w:pPr>
        <w:pStyle w:val="af2"/>
        <w:jc w:val="both"/>
        <w:rPr>
          <w:color w:val="000000" w:themeColor="text1"/>
          <w:sz w:val="26"/>
          <w:szCs w:val="26"/>
        </w:rPr>
      </w:pPr>
      <w:r w:rsidRPr="00257F73">
        <w:rPr>
          <w:color w:val="000000" w:themeColor="text1"/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1A5E41" w:rsidRDefault="001A5E41" w:rsidP="006F45EB">
      <w:pPr>
        <w:pStyle w:val="af2"/>
        <w:jc w:val="both"/>
        <w:rPr>
          <w:color w:val="000000" w:themeColor="text1"/>
          <w:sz w:val="26"/>
          <w:szCs w:val="26"/>
        </w:rPr>
      </w:pPr>
    </w:p>
    <w:p w:rsidR="001A5E41" w:rsidRDefault="001A5E41" w:rsidP="006F45EB">
      <w:pPr>
        <w:pStyle w:val="af2"/>
        <w:jc w:val="both"/>
        <w:rPr>
          <w:color w:val="000000" w:themeColor="text1"/>
          <w:sz w:val="26"/>
          <w:szCs w:val="26"/>
        </w:rPr>
      </w:pPr>
    </w:p>
    <w:p w:rsidR="006F45EB" w:rsidRPr="00257F73" w:rsidRDefault="006F45EB" w:rsidP="006F45EB">
      <w:pPr>
        <w:pStyle w:val="af2"/>
        <w:jc w:val="both"/>
        <w:rPr>
          <w:color w:val="000000" w:themeColor="text1"/>
          <w:sz w:val="26"/>
          <w:szCs w:val="26"/>
        </w:rPr>
      </w:pPr>
      <w:r w:rsidRPr="00257F73">
        <w:rPr>
          <w:color w:val="000000" w:themeColor="text1"/>
          <w:sz w:val="26"/>
          <w:szCs w:val="26"/>
        </w:rPr>
        <w:t>Глава администрации района                                                                  А.О. Семичев</w:t>
      </w:r>
    </w:p>
    <w:sectPr w:rsidR="006F45EB" w:rsidRPr="00257F73" w:rsidSect="009F4932">
      <w:footerReference w:type="default" r:id="rId9"/>
      <w:pgSz w:w="11906" w:h="16838"/>
      <w:pgMar w:top="1134" w:right="850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1CB" w:rsidRDefault="00DE21CB">
      <w:r>
        <w:separator/>
      </w:r>
    </w:p>
  </w:endnote>
  <w:endnote w:type="continuationSeparator" w:id="1">
    <w:p w:rsidR="00DE21CB" w:rsidRDefault="00DE2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979116"/>
      <w:docPartObj>
        <w:docPartGallery w:val="Page Numbers (Bottom of Page)"/>
        <w:docPartUnique/>
      </w:docPartObj>
    </w:sdtPr>
    <w:sdtContent>
      <w:p w:rsidR="00DE21CB" w:rsidRDefault="00944381">
        <w:pPr>
          <w:pStyle w:val="afd"/>
          <w:jc w:val="right"/>
        </w:pPr>
        <w:fldSimple w:instr=" PAGE   \* MERGEFORMAT ">
          <w:r w:rsidR="00961DCE">
            <w:rPr>
              <w:noProof/>
            </w:rPr>
            <w:t>1</w:t>
          </w:r>
        </w:fldSimple>
      </w:p>
    </w:sdtContent>
  </w:sdt>
  <w:p w:rsidR="00DE21CB" w:rsidRDefault="00DE21CB">
    <w:pPr>
      <w:pStyle w:val="af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1CB" w:rsidRDefault="00DE21CB">
      <w:r>
        <w:separator/>
      </w:r>
    </w:p>
  </w:footnote>
  <w:footnote w:type="continuationSeparator" w:id="1">
    <w:p w:rsidR="00DE21CB" w:rsidRDefault="00DE21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10"/>
    <w:multiLevelType w:val="singleLevel"/>
    <w:tmpl w:val="00000010"/>
    <w:name w:val="WW8Num1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11"/>
    <w:multiLevelType w:val="singleLevel"/>
    <w:tmpl w:val="00000011"/>
    <w:name w:val="WW8Num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3C71D4F"/>
    <w:multiLevelType w:val="hybridMultilevel"/>
    <w:tmpl w:val="ED765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1D0B11"/>
    <w:multiLevelType w:val="multilevel"/>
    <w:tmpl w:val="7D48B0B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78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1140" w:hanging="780"/>
      </w:pPr>
      <w:rPr>
        <w:rFonts w:hint="default"/>
        <w:b/>
      </w:rPr>
    </w:lvl>
    <w:lvl w:ilvl="3">
      <w:start w:val="2"/>
      <w:numFmt w:val="decimal"/>
      <w:isLgl/>
      <w:lvlText w:val="%1.%2.%3.%4."/>
      <w:lvlJc w:val="left"/>
      <w:pPr>
        <w:ind w:left="1140" w:hanging="7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>
    <w:nsid w:val="086F3418"/>
    <w:multiLevelType w:val="hybridMultilevel"/>
    <w:tmpl w:val="DA1268C0"/>
    <w:lvl w:ilvl="0" w:tplc="AC9692A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02043A0"/>
    <w:multiLevelType w:val="hybridMultilevel"/>
    <w:tmpl w:val="10C0FB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840753D"/>
    <w:multiLevelType w:val="hybridMultilevel"/>
    <w:tmpl w:val="CBFE82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1432432"/>
    <w:multiLevelType w:val="hybridMultilevel"/>
    <w:tmpl w:val="513E40A2"/>
    <w:lvl w:ilvl="0" w:tplc="E0E658C2">
      <w:start w:val="1"/>
      <w:numFmt w:val="decimal"/>
      <w:lvlText w:val="%1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D354FB0"/>
    <w:multiLevelType w:val="hybridMultilevel"/>
    <w:tmpl w:val="D8D4C72C"/>
    <w:lvl w:ilvl="0" w:tplc="49F8374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43183155"/>
    <w:multiLevelType w:val="hybridMultilevel"/>
    <w:tmpl w:val="D4204B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B573795"/>
    <w:multiLevelType w:val="hybridMultilevel"/>
    <w:tmpl w:val="892A7726"/>
    <w:lvl w:ilvl="0" w:tplc="0C08FF9C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2">
    <w:nsid w:val="70012631"/>
    <w:multiLevelType w:val="hybridMultilevel"/>
    <w:tmpl w:val="FCC488E0"/>
    <w:lvl w:ilvl="0" w:tplc="2B56D1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75DB202B"/>
    <w:multiLevelType w:val="hybridMultilevel"/>
    <w:tmpl w:val="6AC6B4A6"/>
    <w:lvl w:ilvl="0" w:tplc="A5BE149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4"/>
  </w:num>
  <w:num w:numId="5">
    <w:abstractNumId w:val="8"/>
  </w:num>
  <w:num w:numId="6">
    <w:abstractNumId w:val="0"/>
  </w:num>
  <w:num w:numId="7">
    <w:abstractNumId w:val="2"/>
  </w:num>
  <w:num w:numId="8">
    <w:abstractNumId w:val="1"/>
  </w:num>
  <w:num w:numId="9">
    <w:abstractNumId w:val="9"/>
  </w:num>
  <w:num w:numId="10">
    <w:abstractNumId w:val="12"/>
  </w:num>
  <w:num w:numId="11">
    <w:abstractNumId w:val="5"/>
  </w:num>
  <w:num w:numId="12">
    <w:abstractNumId w:val="13"/>
  </w:num>
  <w:num w:numId="13">
    <w:abstractNumId w:val="1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4BB2"/>
    <w:rsid w:val="0001722A"/>
    <w:rsid w:val="000732DF"/>
    <w:rsid w:val="00077CCC"/>
    <w:rsid w:val="0009014C"/>
    <w:rsid w:val="000B3021"/>
    <w:rsid w:val="000C51BF"/>
    <w:rsid w:val="000C61D7"/>
    <w:rsid w:val="00115790"/>
    <w:rsid w:val="00142519"/>
    <w:rsid w:val="00172CDF"/>
    <w:rsid w:val="00172E7D"/>
    <w:rsid w:val="001974FB"/>
    <w:rsid w:val="001A5E41"/>
    <w:rsid w:val="001B2074"/>
    <w:rsid w:val="001C1C10"/>
    <w:rsid w:val="001F4250"/>
    <w:rsid w:val="00211BAC"/>
    <w:rsid w:val="00214B0B"/>
    <w:rsid w:val="0022199C"/>
    <w:rsid w:val="002403A2"/>
    <w:rsid w:val="00241115"/>
    <w:rsid w:val="00257F73"/>
    <w:rsid w:val="00275E66"/>
    <w:rsid w:val="002937CA"/>
    <w:rsid w:val="002A3B8A"/>
    <w:rsid w:val="002B5C8F"/>
    <w:rsid w:val="002B6A41"/>
    <w:rsid w:val="002C0998"/>
    <w:rsid w:val="002E7065"/>
    <w:rsid w:val="002F2865"/>
    <w:rsid w:val="00316E2C"/>
    <w:rsid w:val="003376CC"/>
    <w:rsid w:val="00354321"/>
    <w:rsid w:val="00362FBA"/>
    <w:rsid w:val="003648DA"/>
    <w:rsid w:val="00382342"/>
    <w:rsid w:val="003852DD"/>
    <w:rsid w:val="003854CC"/>
    <w:rsid w:val="00390FBD"/>
    <w:rsid w:val="003E247B"/>
    <w:rsid w:val="00416A25"/>
    <w:rsid w:val="00423F50"/>
    <w:rsid w:val="00442C87"/>
    <w:rsid w:val="00443BF1"/>
    <w:rsid w:val="00445B23"/>
    <w:rsid w:val="004514A5"/>
    <w:rsid w:val="004827D6"/>
    <w:rsid w:val="00484E94"/>
    <w:rsid w:val="00493991"/>
    <w:rsid w:val="0049419F"/>
    <w:rsid w:val="004A62A5"/>
    <w:rsid w:val="004C463B"/>
    <w:rsid w:val="00501EAE"/>
    <w:rsid w:val="005134C5"/>
    <w:rsid w:val="005202C1"/>
    <w:rsid w:val="00526DB2"/>
    <w:rsid w:val="00541DBC"/>
    <w:rsid w:val="00577EED"/>
    <w:rsid w:val="00580FF6"/>
    <w:rsid w:val="00594241"/>
    <w:rsid w:val="005A0596"/>
    <w:rsid w:val="005D29A2"/>
    <w:rsid w:val="005D4CA0"/>
    <w:rsid w:val="006025F9"/>
    <w:rsid w:val="006043FC"/>
    <w:rsid w:val="00643579"/>
    <w:rsid w:val="00652EEA"/>
    <w:rsid w:val="00674BB2"/>
    <w:rsid w:val="006862F8"/>
    <w:rsid w:val="006A5314"/>
    <w:rsid w:val="006B34A9"/>
    <w:rsid w:val="006D4180"/>
    <w:rsid w:val="006F14E7"/>
    <w:rsid w:val="006F45EB"/>
    <w:rsid w:val="006F4F6E"/>
    <w:rsid w:val="00755E7E"/>
    <w:rsid w:val="00776323"/>
    <w:rsid w:val="007B0B05"/>
    <w:rsid w:val="007C19C6"/>
    <w:rsid w:val="007D4D7B"/>
    <w:rsid w:val="007D5286"/>
    <w:rsid w:val="007E711E"/>
    <w:rsid w:val="007F6E41"/>
    <w:rsid w:val="00801C51"/>
    <w:rsid w:val="00833919"/>
    <w:rsid w:val="00844E4A"/>
    <w:rsid w:val="00852829"/>
    <w:rsid w:val="008C3338"/>
    <w:rsid w:val="008D09B1"/>
    <w:rsid w:val="008E6C9A"/>
    <w:rsid w:val="0091455C"/>
    <w:rsid w:val="00915AF8"/>
    <w:rsid w:val="0092688D"/>
    <w:rsid w:val="00934795"/>
    <w:rsid w:val="009442C6"/>
    <w:rsid w:val="00944381"/>
    <w:rsid w:val="00951493"/>
    <w:rsid w:val="00955B57"/>
    <w:rsid w:val="00961DCE"/>
    <w:rsid w:val="00975DE5"/>
    <w:rsid w:val="009941D8"/>
    <w:rsid w:val="009B4E12"/>
    <w:rsid w:val="009B7BF4"/>
    <w:rsid w:val="009F4932"/>
    <w:rsid w:val="00A1365E"/>
    <w:rsid w:val="00A40EFA"/>
    <w:rsid w:val="00A469B4"/>
    <w:rsid w:val="00A529A6"/>
    <w:rsid w:val="00A53666"/>
    <w:rsid w:val="00A60464"/>
    <w:rsid w:val="00A61700"/>
    <w:rsid w:val="00A86BB4"/>
    <w:rsid w:val="00A9035B"/>
    <w:rsid w:val="00AB7263"/>
    <w:rsid w:val="00B041F9"/>
    <w:rsid w:val="00B06199"/>
    <w:rsid w:val="00B10DFB"/>
    <w:rsid w:val="00B110BC"/>
    <w:rsid w:val="00B132A9"/>
    <w:rsid w:val="00B63DC5"/>
    <w:rsid w:val="00B665FC"/>
    <w:rsid w:val="00B7623A"/>
    <w:rsid w:val="00BB02B3"/>
    <w:rsid w:val="00BB284B"/>
    <w:rsid w:val="00BB5C5D"/>
    <w:rsid w:val="00BC4F3C"/>
    <w:rsid w:val="00BD70A2"/>
    <w:rsid w:val="00BE45A7"/>
    <w:rsid w:val="00C14296"/>
    <w:rsid w:val="00C30BDD"/>
    <w:rsid w:val="00C32933"/>
    <w:rsid w:val="00C44E63"/>
    <w:rsid w:val="00C474B0"/>
    <w:rsid w:val="00C611EE"/>
    <w:rsid w:val="00C77261"/>
    <w:rsid w:val="00CB3A05"/>
    <w:rsid w:val="00CD6078"/>
    <w:rsid w:val="00D12ED7"/>
    <w:rsid w:val="00D457F1"/>
    <w:rsid w:val="00D71B59"/>
    <w:rsid w:val="00D75DE4"/>
    <w:rsid w:val="00D7620E"/>
    <w:rsid w:val="00DA7131"/>
    <w:rsid w:val="00DE21CB"/>
    <w:rsid w:val="00E07686"/>
    <w:rsid w:val="00E161D8"/>
    <w:rsid w:val="00E21CB0"/>
    <w:rsid w:val="00E53237"/>
    <w:rsid w:val="00EA71DC"/>
    <w:rsid w:val="00EB2B34"/>
    <w:rsid w:val="00EC37A5"/>
    <w:rsid w:val="00ED64A6"/>
    <w:rsid w:val="00ED7A5F"/>
    <w:rsid w:val="00EE5F40"/>
    <w:rsid w:val="00F137AB"/>
    <w:rsid w:val="00F27107"/>
    <w:rsid w:val="00F37DC3"/>
    <w:rsid w:val="00F44D00"/>
    <w:rsid w:val="00F84913"/>
    <w:rsid w:val="00F85640"/>
    <w:rsid w:val="00FE3206"/>
    <w:rsid w:val="00FF5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6F45E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nhideWhenUsed/>
    <w:qFormat/>
    <w:rsid w:val="006F45E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5E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5EB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5EB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5EB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5EB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5EB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5EB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5E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  <w:lang w:val="en-US" w:bidi="en-US"/>
    </w:rPr>
  </w:style>
  <w:style w:type="character" w:customStyle="1" w:styleId="20">
    <w:name w:val="Заголовок 2 Знак"/>
    <w:basedOn w:val="a0"/>
    <w:link w:val="2"/>
    <w:rsid w:val="006F45EB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6F45EB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6F45EB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6F45EB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6F45EB"/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6F45EB"/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6F45EB"/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6F45E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bidi="en-US"/>
    </w:rPr>
  </w:style>
  <w:style w:type="paragraph" w:styleId="a3">
    <w:name w:val="Title"/>
    <w:basedOn w:val="a"/>
    <w:next w:val="a"/>
    <w:link w:val="a4"/>
    <w:uiPriority w:val="10"/>
    <w:qFormat/>
    <w:rsid w:val="006F45E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6F45E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  <w:lang w:val="en-US" w:bidi="en-US"/>
    </w:rPr>
  </w:style>
  <w:style w:type="paragraph" w:styleId="a5">
    <w:name w:val="Subtitle"/>
    <w:basedOn w:val="a"/>
    <w:next w:val="a"/>
    <w:link w:val="a6"/>
    <w:qFormat/>
    <w:rsid w:val="006F45EB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rsid w:val="006F45E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styleId="a7">
    <w:name w:val="Strong"/>
    <w:qFormat/>
    <w:rsid w:val="006F45EB"/>
    <w:rPr>
      <w:b/>
      <w:bCs/>
      <w:spacing w:val="0"/>
    </w:rPr>
  </w:style>
  <w:style w:type="character" w:styleId="a8">
    <w:name w:val="Emphasis"/>
    <w:uiPriority w:val="20"/>
    <w:qFormat/>
    <w:rsid w:val="006F45E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9">
    <w:name w:val="No Spacing"/>
    <w:basedOn w:val="a"/>
    <w:uiPriority w:val="1"/>
    <w:qFormat/>
    <w:rsid w:val="006F45EB"/>
  </w:style>
  <w:style w:type="paragraph" w:styleId="aa">
    <w:name w:val="List Paragraph"/>
    <w:basedOn w:val="a"/>
    <w:uiPriority w:val="34"/>
    <w:qFormat/>
    <w:rsid w:val="006F45E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F45EB"/>
    <w:rPr>
      <w:rFonts w:asciiTheme="minorHAnsi" w:hAnsiTheme="minorHAns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6F45EB"/>
    <w:rPr>
      <w:rFonts w:eastAsia="Times New Roman" w:cs="Times New Roman"/>
      <w:color w:val="943634" w:themeColor="accent2" w:themeShade="BF"/>
      <w:sz w:val="20"/>
      <w:szCs w:val="20"/>
      <w:lang w:val="en-US" w:bidi="en-US"/>
    </w:rPr>
  </w:style>
  <w:style w:type="paragraph" w:styleId="ab">
    <w:name w:val="Intense Quote"/>
    <w:basedOn w:val="a"/>
    <w:next w:val="a"/>
    <w:link w:val="ac"/>
    <w:uiPriority w:val="30"/>
    <w:qFormat/>
    <w:rsid w:val="006F45E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6F45E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bidi="en-US"/>
    </w:rPr>
  </w:style>
  <w:style w:type="character" w:styleId="ad">
    <w:name w:val="Subtle Emphasis"/>
    <w:uiPriority w:val="19"/>
    <w:qFormat/>
    <w:rsid w:val="006F45E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e">
    <w:name w:val="Intense Emphasis"/>
    <w:uiPriority w:val="21"/>
    <w:qFormat/>
    <w:rsid w:val="006F45E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">
    <w:name w:val="Subtle Reference"/>
    <w:uiPriority w:val="31"/>
    <w:qFormat/>
    <w:rsid w:val="006F45EB"/>
    <w:rPr>
      <w:i/>
      <w:iCs/>
      <w:smallCaps/>
      <w:color w:val="C0504D" w:themeColor="accent2"/>
      <w:u w:color="C0504D" w:themeColor="accent2"/>
    </w:rPr>
  </w:style>
  <w:style w:type="character" w:styleId="af0">
    <w:name w:val="Intense Reference"/>
    <w:uiPriority w:val="32"/>
    <w:qFormat/>
    <w:rsid w:val="006F45EB"/>
    <w:rPr>
      <w:b/>
      <w:bCs/>
      <w:i/>
      <w:iCs/>
      <w:smallCaps/>
      <w:color w:val="C0504D" w:themeColor="accent2"/>
      <w:u w:color="C0504D" w:themeColor="accent2"/>
    </w:rPr>
  </w:style>
  <w:style w:type="character" w:styleId="af1">
    <w:name w:val="Book Title"/>
    <w:uiPriority w:val="33"/>
    <w:qFormat/>
    <w:rsid w:val="006F45E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customStyle="1" w:styleId="af2">
    <w:name w:val="Нормальный"/>
    <w:rsid w:val="006F4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Нормальный1"/>
    <w:uiPriority w:val="99"/>
    <w:rsid w:val="006F4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3">
    <w:name w:val="Заголовок"/>
    <w:uiPriority w:val="99"/>
    <w:rsid w:val="006F4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4">
    <w:name w:val="Неформатированный"/>
    <w:uiPriority w:val="99"/>
    <w:rsid w:val="006F45EB"/>
    <w:pPr>
      <w:widowControl w:val="0"/>
      <w:autoSpaceDE w:val="0"/>
      <w:autoSpaceDN w:val="0"/>
      <w:adjustRightInd w:val="0"/>
      <w:spacing w:after="0" w:line="240" w:lineRule="auto"/>
    </w:pPr>
    <w:rPr>
      <w:rFonts w:ascii="Courier New CYR" w:eastAsia="Times New Roman" w:hAnsi="Courier New CYR" w:cs="Courier New CYR"/>
      <w:color w:val="808000"/>
      <w:sz w:val="24"/>
      <w:szCs w:val="24"/>
      <w:lang w:eastAsia="ru-RU"/>
    </w:rPr>
  </w:style>
  <w:style w:type="character" w:styleId="af5">
    <w:name w:val="Hyperlink"/>
    <w:basedOn w:val="a0"/>
    <w:uiPriority w:val="99"/>
    <w:rsid w:val="006F45EB"/>
    <w:rPr>
      <w:b/>
      <w:bCs/>
      <w:color w:val="0000FF"/>
    </w:rPr>
  </w:style>
  <w:style w:type="paragraph" w:customStyle="1" w:styleId="af6">
    <w:name w:val="Разметка контекста"/>
    <w:uiPriority w:val="99"/>
    <w:rsid w:val="006F4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6F45EB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3">
    <w:name w:val="Основной шрифт абзаца2"/>
    <w:rsid w:val="006F45EB"/>
  </w:style>
  <w:style w:type="paragraph" w:customStyle="1" w:styleId="af7">
    <w:name w:val="Содержимое таблицы"/>
    <w:basedOn w:val="a"/>
    <w:rsid w:val="006F45EB"/>
    <w:pPr>
      <w:widowControl w:val="0"/>
      <w:suppressLineNumbers/>
      <w:suppressAutoHyphens/>
    </w:pPr>
    <w:rPr>
      <w:rFonts w:eastAsia="Lucida Sans Unicode" w:cs="Tahoma"/>
      <w:color w:val="000000"/>
      <w:sz w:val="24"/>
      <w:szCs w:val="24"/>
      <w:lang w:val="en-US" w:bidi="en-US"/>
    </w:rPr>
  </w:style>
  <w:style w:type="paragraph" w:customStyle="1" w:styleId="dktexleft">
    <w:name w:val="dktexleft"/>
    <w:basedOn w:val="a"/>
    <w:rsid w:val="006F45EB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Normal (Web)"/>
    <w:basedOn w:val="a"/>
    <w:rsid w:val="006F45EB"/>
    <w:pPr>
      <w:spacing w:before="225" w:after="225"/>
    </w:pPr>
    <w:rPr>
      <w:sz w:val="24"/>
      <w:szCs w:val="24"/>
      <w:lang w:eastAsia="ru-RU"/>
    </w:rPr>
  </w:style>
  <w:style w:type="paragraph" w:customStyle="1" w:styleId="12">
    <w:name w:val="Абзац списка1"/>
    <w:basedOn w:val="a"/>
    <w:rsid w:val="006F45E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ru-RU"/>
    </w:rPr>
  </w:style>
  <w:style w:type="paragraph" w:customStyle="1" w:styleId="Style2">
    <w:name w:val="Style2"/>
    <w:basedOn w:val="a"/>
    <w:uiPriority w:val="99"/>
    <w:rsid w:val="006F45EB"/>
    <w:pPr>
      <w:widowControl w:val="0"/>
      <w:autoSpaceDE w:val="0"/>
      <w:autoSpaceDN w:val="0"/>
      <w:adjustRightInd w:val="0"/>
      <w:spacing w:line="422" w:lineRule="exact"/>
      <w:ind w:firstLine="125"/>
    </w:pPr>
    <w:rPr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F45EB"/>
    <w:pPr>
      <w:widowControl w:val="0"/>
      <w:autoSpaceDE w:val="0"/>
      <w:autoSpaceDN w:val="0"/>
      <w:adjustRightInd w:val="0"/>
      <w:spacing w:line="422" w:lineRule="exact"/>
    </w:pPr>
    <w:rPr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F45EB"/>
    <w:pPr>
      <w:widowControl w:val="0"/>
      <w:autoSpaceDE w:val="0"/>
      <w:autoSpaceDN w:val="0"/>
      <w:adjustRightInd w:val="0"/>
      <w:spacing w:line="413" w:lineRule="exact"/>
      <w:ind w:firstLine="710"/>
    </w:pPr>
    <w:rPr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F45EB"/>
    <w:pPr>
      <w:widowControl w:val="0"/>
      <w:autoSpaceDE w:val="0"/>
      <w:autoSpaceDN w:val="0"/>
      <w:adjustRightInd w:val="0"/>
      <w:spacing w:line="413" w:lineRule="exact"/>
      <w:ind w:firstLine="413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F45EB"/>
    <w:pPr>
      <w:widowControl w:val="0"/>
      <w:autoSpaceDE w:val="0"/>
      <w:autoSpaceDN w:val="0"/>
      <w:adjustRightInd w:val="0"/>
      <w:spacing w:line="416" w:lineRule="exact"/>
      <w:ind w:firstLine="490"/>
      <w:jc w:val="both"/>
    </w:pPr>
    <w:rPr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6F45EB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rsid w:val="006F45EB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9">
    <w:name w:val="Balloon Text"/>
    <w:basedOn w:val="a"/>
    <w:link w:val="afa"/>
    <w:uiPriority w:val="99"/>
    <w:semiHidden/>
    <w:unhideWhenUsed/>
    <w:rsid w:val="006F45E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6F45E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Cell">
    <w:name w:val="ConsPlusCell"/>
    <w:rsid w:val="006F45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listparagraph">
    <w:name w:val="listparagraph"/>
    <w:basedOn w:val="a"/>
    <w:rsid w:val="006F45EB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b">
    <w:name w:val="header"/>
    <w:basedOn w:val="a"/>
    <w:link w:val="afc"/>
    <w:uiPriority w:val="99"/>
    <w:unhideWhenUsed/>
    <w:rsid w:val="006F45EB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fc">
    <w:name w:val="Верхний колонтитул Знак"/>
    <w:basedOn w:val="a0"/>
    <w:link w:val="afb"/>
    <w:uiPriority w:val="99"/>
    <w:rsid w:val="006F45EB"/>
    <w:rPr>
      <w:rFonts w:eastAsiaTheme="minorEastAsia"/>
      <w:lang w:eastAsia="ru-RU"/>
    </w:rPr>
  </w:style>
  <w:style w:type="paragraph" w:styleId="afd">
    <w:name w:val="footer"/>
    <w:basedOn w:val="a"/>
    <w:link w:val="afe"/>
    <w:uiPriority w:val="99"/>
    <w:unhideWhenUsed/>
    <w:rsid w:val="006F45EB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fe">
    <w:name w:val="Нижний колонтитул Знак"/>
    <w:basedOn w:val="a0"/>
    <w:link w:val="afd"/>
    <w:uiPriority w:val="99"/>
    <w:rsid w:val="006F45E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9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C32C4-44CE-4C05-9516-68C68E4A3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2018-09-18T11:46:00Z</cp:lastPrinted>
  <dcterms:created xsi:type="dcterms:W3CDTF">2018-09-19T05:26:00Z</dcterms:created>
  <dcterms:modified xsi:type="dcterms:W3CDTF">2018-10-05T12:56:00Z</dcterms:modified>
</cp:coreProperties>
</file>